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470A592" w:rsidR="00BF7F06" w:rsidRPr="004B25B5" w:rsidRDefault="00AA5ED6" w:rsidP="009E4AB7">
      <w:pPr>
        <w:rPr>
          <w:rFonts w:ascii="Calibri" w:hAnsi="Calibri" w:cs="Calibri"/>
          <w:b/>
          <w:bCs/>
          <w:sz w:val="26"/>
          <w:szCs w:val="26"/>
        </w:rPr>
      </w:pPr>
      <w:r>
        <w:rPr>
          <w:rFonts w:ascii="Calibri" w:hAnsi="Calibri" w:cs="Calibri"/>
          <w:b/>
          <w:bCs/>
          <w:sz w:val="26"/>
          <w:szCs w:val="26"/>
        </w:rPr>
        <w:t>Walk This Way</w:t>
      </w:r>
    </w:p>
    <w:p w14:paraId="2CDC2AFF" w14:textId="4352B0EA" w:rsidR="007A6325" w:rsidRPr="004B25B5" w:rsidRDefault="009B3148" w:rsidP="009E4AB7">
      <w:pPr>
        <w:rPr>
          <w:rFonts w:ascii="Calibri" w:hAnsi="Calibri" w:cs="Calibri"/>
          <w:b/>
          <w:bCs/>
          <w:sz w:val="26"/>
          <w:szCs w:val="26"/>
        </w:rPr>
      </w:pPr>
      <w:r>
        <w:rPr>
          <w:rFonts w:ascii="Calibri" w:hAnsi="Calibri" w:cs="Calibri"/>
          <w:b/>
          <w:bCs/>
          <w:sz w:val="26"/>
          <w:szCs w:val="26"/>
        </w:rPr>
        <w:t xml:space="preserve">The Sweet Spot </w:t>
      </w:r>
      <w:proofErr w:type="gramStart"/>
      <w:r>
        <w:rPr>
          <w:rFonts w:ascii="Calibri" w:hAnsi="Calibri" w:cs="Calibri"/>
          <w:b/>
          <w:bCs/>
          <w:sz w:val="26"/>
          <w:szCs w:val="26"/>
        </w:rPr>
        <w:t>Of</w:t>
      </w:r>
      <w:proofErr w:type="gramEnd"/>
      <w:r>
        <w:rPr>
          <w:rFonts w:ascii="Calibri" w:hAnsi="Calibri" w:cs="Calibri"/>
          <w:b/>
          <w:bCs/>
          <w:sz w:val="26"/>
          <w:szCs w:val="26"/>
        </w:rPr>
        <w:t xml:space="preserve"> Your Calling</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2</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57422B">
        <w:rPr>
          <w:rFonts w:ascii="Calibri" w:hAnsi="Calibri" w:cs="Calibri"/>
          <w:b/>
          <w:bCs/>
          <w:sz w:val="26"/>
          <w:szCs w:val="26"/>
        </w:rPr>
        <w:t>8</w:t>
      </w:r>
      <w:r w:rsidR="00C01D01">
        <w:rPr>
          <w:rFonts w:ascii="Calibri" w:hAnsi="Calibri" w:cs="Calibri"/>
          <w:b/>
          <w:bCs/>
          <w:sz w:val="26"/>
          <w:szCs w:val="26"/>
        </w:rPr>
        <w:t>)</w:t>
      </w:r>
    </w:p>
    <w:p w14:paraId="156A3DE0" w14:textId="62D3793D" w:rsidR="007A6325" w:rsidRPr="004B25B5" w:rsidRDefault="00AA5ED6" w:rsidP="009E4AB7">
      <w:pPr>
        <w:rPr>
          <w:rFonts w:ascii="Calibri" w:hAnsi="Calibri" w:cs="Calibri"/>
          <w:b/>
          <w:bCs/>
          <w:sz w:val="26"/>
          <w:szCs w:val="26"/>
        </w:rPr>
      </w:pPr>
      <w:r>
        <w:rPr>
          <w:rFonts w:ascii="Calibri" w:hAnsi="Calibri" w:cs="Calibri"/>
          <w:b/>
          <w:bCs/>
          <w:sz w:val="26"/>
          <w:szCs w:val="26"/>
        </w:rPr>
        <w:t>Mark 1:1</w:t>
      </w:r>
      <w:r w:rsidR="009B3148">
        <w:rPr>
          <w:rFonts w:ascii="Calibri" w:hAnsi="Calibri" w:cs="Calibri"/>
          <w:b/>
          <w:bCs/>
          <w:sz w:val="26"/>
          <w:szCs w:val="26"/>
        </w:rPr>
        <w:t>4-20</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3343548B" w14:textId="77777777" w:rsidR="009B3148" w:rsidRPr="009B3148" w:rsidRDefault="009B3148" w:rsidP="009B3148">
      <w:pPr>
        <w:spacing w:line="276" w:lineRule="auto"/>
        <w:rPr>
          <w:rFonts w:ascii="Calibri" w:hAnsi="Calibri"/>
          <w:i/>
          <w:iCs/>
        </w:rPr>
      </w:pPr>
      <w:r w:rsidRPr="009B3148">
        <w:rPr>
          <w:rFonts w:ascii="Calibri" w:hAnsi="Calibri"/>
          <w:i/>
          <w:iCs/>
        </w:rPr>
        <w:t>[Pastor is holding a golf club.]</w:t>
      </w:r>
    </w:p>
    <w:p w14:paraId="390F2167" w14:textId="77777777" w:rsidR="009B3148" w:rsidRPr="009B3148" w:rsidRDefault="009B3148" w:rsidP="009B3148">
      <w:pPr>
        <w:spacing w:line="276" w:lineRule="auto"/>
        <w:rPr>
          <w:rFonts w:ascii="Calibri" w:hAnsi="Calibri"/>
          <w:i/>
          <w:iCs/>
        </w:rPr>
      </w:pPr>
    </w:p>
    <w:p w14:paraId="14813C25" w14:textId="26F28064" w:rsidR="009B3148" w:rsidRPr="009B3148" w:rsidRDefault="009B3148" w:rsidP="009B3148">
      <w:pPr>
        <w:spacing w:line="276" w:lineRule="auto"/>
        <w:rPr>
          <w:rFonts w:ascii="Calibri" w:hAnsi="Calibri"/>
        </w:rPr>
      </w:pPr>
      <w:r w:rsidRPr="009B3148">
        <w:rPr>
          <w:rFonts w:ascii="Calibri" w:hAnsi="Calibri"/>
        </w:rPr>
        <w:t xml:space="preserve">I don't play a lot of golf, but I have played enough to know that there is a sweet spot right in the middle of this club head. I know that if I pound the ball in that precise place, I'm going to maximize my impact on my shot. It's really amazing. If you've swung the golf club, you know what I'm talking about. If you don't hit the ball straight, if you open the face this way </w:t>
      </w:r>
      <w:r w:rsidRPr="009B3148">
        <w:rPr>
          <w:rFonts w:ascii="Calibri" w:hAnsi="Calibri"/>
          <w:i/>
          <w:iCs/>
        </w:rPr>
        <w:t>[faces inside of club head to ceiling]</w:t>
      </w:r>
      <w:r w:rsidRPr="009B3148">
        <w:rPr>
          <w:rFonts w:ascii="Calibri" w:hAnsi="Calibri"/>
        </w:rPr>
        <w:t xml:space="preserve"> or you close it that way </w:t>
      </w:r>
      <w:r w:rsidRPr="009B3148">
        <w:rPr>
          <w:rFonts w:ascii="Calibri" w:hAnsi="Calibri"/>
          <w:i/>
          <w:iCs/>
        </w:rPr>
        <w:t>[faces inside of club head to floor]</w:t>
      </w:r>
      <w:r w:rsidRPr="009B3148">
        <w:rPr>
          <w:rFonts w:ascii="Calibri" w:hAnsi="Calibri"/>
        </w:rPr>
        <w:t>, the ball</w:t>
      </w:r>
      <w:r w:rsidR="0003475A">
        <w:rPr>
          <w:rFonts w:ascii="Calibri" w:hAnsi="Calibri"/>
        </w:rPr>
        <w:t xml:space="preserve"> i</w:t>
      </w:r>
      <w:r w:rsidRPr="009B3148">
        <w:rPr>
          <w:rFonts w:ascii="Calibri" w:hAnsi="Calibri"/>
        </w:rPr>
        <w:t xml:space="preserve">s not going to go where it's supposed to. It’s going to slice or hook. But if you hit it right in the sweet spot, you're going to nail it. </w:t>
      </w:r>
    </w:p>
    <w:p w14:paraId="3CED151C" w14:textId="77777777" w:rsidR="009B3148" w:rsidRPr="009B3148" w:rsidRDefault="009B3148" w:rsidP="009B3148">
      <w:pPr>
        <w:spacing w:line="276" w:lineRule="auto"/>
        <w:rPr>
          <w:rFonts w:ascii="Calibri" w:hAnsi="Calibri"/>
        </w:rPr>
      </w:pPr>
    </w:p>
    <w:p w14:paraId="6E4F9974" w14:textId="4331D83E" w:rsidR="009B3148" w:rsidRPr="009B3148" w:rsidRDefault="009B3148" w:rsidP="009B3148">
      <w:pPr>
        <w:spacing w:line="276" w:lineRule="auto"/>
        <w:rPr>
          <w:rFonts w:ascii="Calibri" w:hAnsi="Calibri"/>
        </w:rPr>
      </w:pPr>
      <w:r w:rsidRPr="009B3148">
        <w:rPr>
          <w:rFonts w:ascii="Calibri" w:hAnsi="Calibri"/>
        </w:rPr>
        <w:t>The same is true in baseball when you're batting. If you pound the ball right in the middle of that bat or if you got a tennis racket and you beautifully, powerfully hit that ball right in the middle</w:t>
      </w:r>
      <w:r w:rsidR="0003475A">
        <w:rPr>
          <w:rFonts w:ascii="Calibri" w:hAnsi="Calibri"/>
        </w:rPr>
        <w:t xml:space="preserve"> </w:t>
      </w:r>
      <w:r w:rsidRPr="009B3148">
        <w:rPr>
          <w:rFonts w:ascii="Calibri" w:hAnsi="Calibri"/>
        </w:rPr>
        <w:t xml:space="preserve">in the sweet spot, you're going to crush it. </w:t>
      </w:r>
    </w:p>
    <w:p w14:paraId="7EBEDF83" w14:textId="77777777" w:rsidR="009B3148" w:rsidRPr="009B3148" w:rsidRDefault="009B3148" w:rsidP="009B3148">
      <w:pPr>
        <w:spacing w:line="276" w:lineRule="auto"/>
        <w:rPr>
          <w:rFonts w:ascii="Calibri" w:hAnsi="Calibri"/>
        </w:rPr>
      </w:pPr>
    </w:p>
    <w:p w14:paraId="7B91A5D6" w14:textId="77777777" w:rsidR="009B3148" w:rsidRPr="009B3148" w:rsidRDefault="009B3148" w:rsidP="009B3148">
      <w:pPr>
        <w:spacing w:line="276" w:lineRule="auto"/>
        <w:rPr>
          <w:rFonts w:ascii="Calibri" w:hAnsi="Calibri"/>
          <w:i/>
          <w:iCs/>
        </w:rPr>
      </w:pPr>
      <w:r w:rsidRPr="009B3148">
        <w:rPr>
          <w:rFonts w:ascii="Calibri" w:hAnsi="Calibri"/>
          <w:i/>
          <w:iCs/>
        </w:rPr>
        <w:t>[Pastor puts down golf club.]</w:t>
      </w:r>
    </w:p>
    <w:p w14:paraId="1D940FAF" w14:textId="77777777" w:rsidR="009B3148" w:rsidRPr="009B3148" w:rsidRDefault="009B3148" w:rsidP="009B3148">
      <w:pPr>
        <w:spacing w:line="276" w:lineRule="auto"/>
        <w:rPr>
          <w:rFonts w:ascii="Calibri" w:hAnsi="Calibri"/>
        </w:rPr>
      </w:pPr>
    </w:p>
    <w:p w14:paraId="542A79AD" w14:textId="77777777" w:rsidR="009B3148" w:rsidRPr="009B3148" w:rsidRDefault="009B3148" w:rsidP="009B3148">
      <w:pPr>
        <w:spacing w:line="276" w:lineRule="auto"/>
        <w:rPr>
          <w:rFonts w:ascii="Calibri" w:hAnsi="Calibri"/>
        </w:rPr>
      </w:pPr>
      <w:r w:rsidRPr="009B3148">
        <w:rPr>
          <w:rFonts w:ascii="Calibri" w:hAnsi="Calibri"/>
        </w:rPr>
        <w:t xml:space="preserve">I want you to crush your walk with God and crush your spiritual life. Today I want to talk to you about finding the sweet spot of God's calling in your life. </w:t>
      </w:r>
    </w:p>
    <w:p w14:paraId="7C8AB829" w14:textId="77777777" w:rsidR="009B3148" w:rsidRPr="009B3148" w:rsidRDefault="009B3148" w:rsidP="009B3148">
      <w:pPr>
        <w:spacing w:line="276" w:lineRule="auto"/>
        <w:rPr>
          <w:rFonts w:ascii="Calibri" w:hAnsi="Calibri"/>
        </w:rPr>
      </w:pPr>
    </w:p>
    <w:p w14:paraId="70C806AF" w14:textId="6FEDA66A" w:rsidR="009B3148" w:rsidRPr="009B3148" w:rsidRDefault="009B3148" w:rsidP="009B3148">
      <w:pPr>
        <w:spacing w:line="276" w:lineRule="auto"/>
        <w:rPr>
          <w:rFonts w:ascii="Calibri" w:hAnsi="Calibri"/>
        </w:rPr>
      </w:pPr>
      <w:r w:rsidRPr="009B3148">
        <w:rPr>
          <w:rFonts w:ascii="Calibri" w:hAnsi="Calibri"/>
        </w:rPr>
        <w:t>God's calling is really an interesting subject. God has a calling, God has a plan for every single one of us. A calling is simply the purposes and plans that God has put before us. I got some great news for you today because there's not one person here today that God doesn't have a plan for their life. God has a purpose</w:t>
      </w:r>
      <w:r w:rsidR="0003475A">
        <w:rPr>
          <w:rFonts w:ascii="Calibri" w:hAnsi="Calibri"/>
        </w:rPr>
        <w:t>.</w:t>
      </w:r>
      <w:r w:rsidRPr="009B3148">
        <w:rPr>
          <w:rFonts w:ascii="Calibri" w:hAnsi="Calibri"/>
        </w:rPr>
        <w:t xml:space="preserve"> God has a sweet spot. I want to help you today discover that sweet spot of finding and discovering the call of God for your life today from Mark 1. </w:t>
      </w:r>
    </w:p>
    <w:p w14:paraId="44B56946" w14:textId="77777777" w:rsidR="009B3148" w:rsidRPr="009B3148" w:rsidRDefault="009B3148" w:rsidP="009B3148">
      <w:pPr>
        <w:spacing w:line="276" w:lineRule="auto"/>
        <w:rPr>
          <w:rFonts w:ascii="Calibri" w:hAnsi="Calibri"/>
        </w:rPr>
      </w:pPr>
    </w:p>
    <w:p w14:paraId="7E948C73" w14:textId="0B162600" w:rsidR="009B3148" w:rsidRPr="009B3148" w:rsidRDefault="009B3148" w:rsidP="009B3148">
      <w:pPr>
        <w:spacing w:line="276" w:lineRule="auto"/>
        <w:rPr>
          <w:rFonts w:ascii="Calibri" w:hAnsi="Calibri"/>
        </w:rPr>
      </w:pPr>
      <w:r w:rsidRPr="009B3148">
        <w:rPr>
          <w:rFonts w:ascii="Calibri" w:hAnsi="Calibri"/>
        </w:rPr>
        <w:t>Last week, we kicked off this series called</w:t>
      </w:r>
      <w:r w:rsidR="0003475A">
        <w:rPr>
          <w:rFonts w:ascii="Calibri" w:hAnsi="Calibri"/>
        </w:rPr>
        <w:t>,</w:t>
      </w:r>
      <w:r w:rsidRPr="009B3148">
        <w:rPr>
          <w:rFonts w:ascii="Calibri" w:hAnsi="Calibri"/>
        </w:rPr>
        <w:t xml:space="preserve"> “Walk This Way.” We're going through Mark 1 and we're looking today at this powerful topic, finding that sweet spot. </w:t>
      </w:r>
    </w:p>
    <w:p w14:paraId="23DD18CE" w14:textId="77777777" w:rsidR="009B3148" w:rsidRPr="009B3148" w:rsidRDefault="009B3148" w:rsidP="009B3148">
      <w:pPr>
        <w:spacing w:line="276" w:lineRule="auto"/>
        <w:rPr>
          <w:rFonts w:ascii="Calibri" w:hAnsi="Calibri"/>
        </w:rPr>
      </w:pPr>
    </w:p>
    <w:p w14:paraId="740D6894" w14:textId="5A1AFFFE" w:rsidR="009B3148" w:rsidRPr="009B3148" w:rsidRDefault="009B3148" w:rsidP="009B3148">
      <w:pPr>
        <w:spacing w:line="276" w:lineRule="auto"/>
        <w:rPr>
          <w:rFonts w:ascii="Calibri" w:hAnsi="Calibri"/>
        </w:rPr>
      </w:pPr>
      <w:r w:rsidRPr="009B3148">
        <w:rPr>
          <w:rFonts w:ascii="Calibri" w:hAnsi="Calibri"/>
        </w:rPr>
        <w:t xml:space="preserve">Jesus begins to teach in Mark 1 about the kingdom of God. To understand the sweet spot of where God wants you to be, you got to understand the kingdom of God. </w:t>
      </w:r>
      <w:r w:rsidR="0003475A">
        <w:rPr>
          <w:rFonts w:ascii="Calibri" w:hAnsi="Calibri"/>
        </w:rPr>
        <w:t>Y</w:t>
      </w:r>
      <w:r w:rsidRPr="009B3148">
        <w:rPr>
          <w:rFonts w:ascii="Calibri" w:hAnsi="Calibri"/>
        </w:rPr>
        <w:t xml:space="preserve">ou're a part of the kingdom if you're in Christ. God has a role in the kingdom for you. Jesus’ favorite topic to teach on was not the Lord's Supper, it wasn't baptism, it wasn't even salvation as much as it was the kingdom of God. More than 130 times Jesus spoke about the kingdom. If Jesus talked about </w:t>
      </w:r>
      <w:r w:rsidRPr="009B3148">
        <w:rPr>
          <w:rFonts w:ascii="Calibri" w:hAnsi="Calibri"/>
        </w:rPr>
        <w:lastRenderedPageBreak/>
        <w:t xml:space="preserve">something that much, we ought to study and think more profoundly and deeply about the implications of the kingdom. What does it mean to be a part of the kingdom? </w:t>
      </w:r>
    </w:p>
    <w:p w14:paraId="4171FC7D" w14:textId="77777777" w:rsidR="009B3148" w:rsidRPr="009B3148" w:rsidRDefault="009B3148" w:rsidP="009B3148">
      <w:pPr>
        <w:spacing w:line="276" w:lineRule="auto"/>
        <w:rPr>
          <w:rFonts w:ascii="Calibri" w:hAnsi="Calibri"/>
        </w:rPr>
      </w:pPr>
    </w:p>
    <w:p w14:paraId="4CF011AA" w14:textId="77777777" w:rsidR="009B3148" w:rsidRPr="009B3148" w:rsidRDefault="009B3148" w:rsidP="009B3148">
      <w:pPr>
        <w:spacing w:line="276" w:lineRule="auto"/>
        <w:rPr>
          <w:rFonts w:ascii="Calibri" w:hAnsi="Calibri"/>
        </w:rPr>
      </w:pPr>
      <w:r w:rsidRPr="009B3148">
        <w:rPr>
          <w:rFonts w:ascii="Calibri" w:hAnsi="Calibri"/>
        </w:rPr>
        <w:t xml:space="preserve">Everything I'm going to share with you today is in the context of the kingdom of God. </w:t>
      </w:r>
    </w:p>
    <w:p w14:paraId="30E280D3" w14:textId="77777777" w:rsidR="009B3148" w:rsidRPr="009B3148" w:rsidRDefault="009B3148" w:rsidP="009B3148">
      <w:pPr>
        <w:spacing w:line="276" w:lineRule="auto"/>
        <w:rPr>
          <w:rFonts w:ascii="Calibri" w:hAnsi="Calibri"/>
        </w:rPr>
      </w:pPr>
    </w:p>
    <w:p w14:paraId="7C74DEDD" w14:textId="232A70D8" w:rsidR="009B3148" w:rsidRPr="009B3148" w:rsidRDefault="009B3148" w:rsidP="009B3148">
      <w:pPr>
        <w:spacing w:line="276" w:lineRule="auto"/>
        <w:rPr>
          <w:rFonts w:ascii="Calibri" w:hAnsi="Calibri"/>
        </w:rPr>
      </w:pPr>
      <w:r w:rsidRPr="009B3148">
        <w:rPr>
          <w:rFonts w:ascii="Calibri" w:hAnsi="Calibri"/>
        </w:rPr>
        <w:t>Now</w:t>
      </w:r>
      <w:r w:rsidR="0003475A">
        <w:rPr>
          <w:rFonts w:ascii="Calibri" w:hAnsi="Calibri"/>
        </w:rPr>
        <w:t>,</w:t>
      </w:r>
      <w:r w:rsidRPr="009B3148">
        <w:rPr>
          <w:rFonts w:ascii="Calibri" w:hAnsi="Calibri"/>
        </w:rPr>
        <w:t xml:space="preserve"> we ask the question, “What is the kingdom of God? What is that?” That sounds like some ominous kind of thing, </w:t>
      </w:r>
      <w:r w:rsidR="0003475A">
        <w:rPr>
          <w:rFonts w:ascii="Calibri" w:hAnsi="Calibri"/>
        </w:rPr>
        <w:t>“</w:t>
      </w:r>
      <w:r w:rsidRPr="009B3148">
        <w:rPr>
          <w:rFonts w:ascii="Calibri" w:hAnsi="Calibri"/>
        </w:rPr>
        <w:t>the kingdom of God.</w:t>
      </w:r>
      <w:r w:rsidR="0003475A">
        <w:rPr>
          <w:rFonts w:ascii="Calibri" w:hAnsi="Calibri"/>
        </w:rPr>
        <w:t>”</w:t>
      </w:r>
      <w:r w:rsidRPr="009B3148">
        <w:rPr>
          <w:rFonts w:ascii="Calibri" w:hAnsi="Calibri"/>
        </w:rPr>
        <w:t xml:space="preserve"> Sometimes people think, “The kingdom of God is in eternity.” That's true. That's part of the kingdom of God, but that's not all that the kingdom of God is. </w:t>
      </w:r>
    </w:p>
    <w:p w14:paraId="2A96B7AD" w14:textId="77777777" w:rsidR="009B3148" w:rsidRPr="009B3148" w:rsidRDefault="009B3148" w:rsidP="009B3148">
      <w:pPr>
        <w:spacing w:line="276" w:lineRule="auto"/>
        <w:rPr>
          <w:rFonts w:ascii="Calibri" w:hAnsi="Calibri"/>
        </w:rPr>
      </w:pPr>
    </w:p>
    <w:p w14:paraId="73113732" w14:textId="77777777" w:rsidR="009B3148" w:rsidRPr="009B3148" w:rsidRDefault="009B3148" w:rsidP="009B3148">
      <w:pPr>
        <w:spacing w:line="276" w:lineRule="auto"/>
        <w:rPr>
          <w:rFonts w:ascii="Calibri" w:hAnsi="Calibri"/>
        </w:rPr>
      </w:pPr>
      <w:r w:rsidRPr="009B3148">
        <w:rPr>
          <w:rFonts w:ascii="Calibri" w:hAnsi="Calibri"/>
        </w:rPr>
        <w:t xml:space="preserve">When I hear about kingdoms, I think of the Magic Kingdom. I'm really spiritual. I'm thinking of Disney. Mickey Mouse, Minnie Mouse, singing, dancing, fireworks, rides, food, fun, festivities. The kingdom. The Magic Kingdom. </w:t>
      </w:r>
    </w:p>
    <w:p w14:paraId="767F60B6" w14:textId="77777777" w:rsidR="009B3148" w:rsidRPr="009B3148" w:rsidRDefault="009B3148" w:rsidP="009B3148">
      <w:pPr>
        <w:spacing w:line="276" w:lineRule="auto"/>
        <w:rPr>
          <w:rFonts w:ascii="Calibri" w:hAnsi="Calibri"/>
        </w:rPr>
      </w:pPr>
    </w:p>
    <w:p w14:paraId="0FAE2786" w14:textId="77777777" w:rsidR="009B3148" w:rsidRPr="009B3148" w:rsidRDefault="009B3148" w:rsidP="009B3148">
      <w:pPr>
        <w:spacing w:line="276" w:lineRule="auto"/>
        <w:rPr>
          <w:rFonts w:ascii="Calibri" w:hAnsi="Calibri"/>
        </w:rPr>
      </w:pPr>
      <w:r w:rsidRPr="009B3148">
        <w:rPr>
          <w:rFonts w:ascii="Calibri" w:hAnsi="Calibri"/>
        </w:rPr>
        <w:t xml:space="preserve">But God's kingdom is more profound. It's deeper than that. The kingdom of God is the rule and reign of Christ in our life. It's deeply spiritual. The kingdom of God is not political. The kingdom of God is spiritual. God wants us to understand our role in the kingdom and He wants us to use the sweet spot of the way He's orchestrated our life and our circumstances to follow Him.  </w:t>
      </w:r>
    </w:p>
    <w:p w14:paraId="272EE778" w14:textId="77777777" w:rsidR="009B3148" w:rsidRPr="009B3148" w:rsidRDefault="009B3148" w:rsidP="009B3148">
      <w:pPr>
        <w:spacing w:line="276" w:lineRule="auto"/>
        <w:rPr>
          <w:rFonts w:ascii="Calibri" w:hAnsi="Calibri"/>
        </w:rPr>
      </w:pPr>
    </w:p>
    <w:p w14:paraId="4D72AB61" w14:textId="77777777" w:rsidR="009B3148" w:rsidRPr="009B3148" w:rsidRDefault="009B3148" w:rsidP="009B3148">
      <w:pPr>
        <w:spacing w:line="276" w:lineRule="auto"/>
        <w:rPr>
          <w:rFonts w:ascii="Calibri" w:hAnsi="Calibri"/>
        </w:rPr>
      </w:pPr>
      <w:r w:rsidRPr="009B3148">
        <w:rPr>
          <w:rFonts w:ascii="Calibri" w:hAnsi="Calibri"/>
        </w:rPr>
        <w:t xml:space="preserve">I want to give you four things today to help you find that sweet spot. How do I find the sweet spot? </w:t>
      </w:r>
    </w:p>
    <w:p w14:paraId="43257856" w14:textId="77777777" w:rsidR="009B3148" w:rsidRPr="009B3148" w:rsidRDefault="009B3148" w:rsidP="009B3148">
      <w:pPr>
        <w:spacing w:line="276" w:lineRule="auto"/>
        <w:rPr>
          <w:rFonts w:ascii="Calibri" w:hAnsi="Calibri"/>
        </w:rPr>
      </w:pPr>
    </w:p>
    <w:p w14:paraId="0F865BC1" w14:textId="77777777" w:rsidR="009B3148" w:rsidRPr="009B3148" w:rsidRDefault="009B3148" w:rsidP="009B3148">
      <w:pPr>
        <w:spacing w:line="276" w:lineRule="auto"/>
        <w:rPr>
          <w:rFonts w:ascii="Calibri" w:hAnsi="Calibri"/>
          <w:b/>
          <w:bCs/>
        </w:rPr>
      </w:pPr>
      <w:r w:rsidRPr="009B3148">
        <w:rPr>
          <w:rFonts w:ascii="Calibri" w:hAnsi="Calibri"/>
          <w:b/>
          <w:bCs/>
        </w:rPr>
        <w:t>1. Repent</w:t>
      </w:r>
    </w:p>
    <w:p w14:paraId="307AACCB" w14:textId="77777777" w:rsidR="009B3148" w:rsidRPr="009B3148" w:rsidRDefault="009B3148" w:rsidP="009B3148">
      <w:pPr>
        <w:spacing w:line="276" w:lineRule="auto"/>
        <w:rPr>
          <w:rFonts w:ascii="Calibri" w:hAnsi="Calibri"/>
        </w:rPr>
      </w:pPr>
    </w:p>
    <w:p w14:paraId="6D43ABA1" w14:textId="6FC4A9AA" w:rsidR="009B3148" w:rsidRPr="009B3148" w:rsidRDefault="00645ABA" w:rsidP="009B3148">
      <w:pPr>
        <w:spacing w:line="276" w:lineRule="auto"/>
        <w:rPr>
          <w:rFonts w:ascii="Calibri" w:hAnsi="Calibri"/>
        </w:rPr>
      </w:pPr>
      <w:r>
        <w:rPr>
          <w:rFonts w:ascii="Calibri" w:hAnsi="Calibri"/>
        </w:rPr>
        <w:t>Jesus is</w:t>
      </w:r>
      <w:r w:rsidR="009B3148" w:rsidRPr="009B3148">
        <w:rPr>
          <w:rFonts w:ascii="Calibri" w:hAnsi="Calibri"/>
        </w:rPr>
        <w:t xml:space="preserve"> talking about turning away from some things so we can embrace something else. </w:t>
      </w:r>
    </w:p>
    <w:p w14:paraId="581C2F0E" w14:textId="77777777" w:rsidR="009B3148" w:rsidRPr="009B3148" w:rsidRDefault="009B3148" w:rsidP="009B3148">
      <w:pPr>
        <w:spacing w:line="276" w:lineRule="auto"/>
        <w:rPr>
          <w:rFonts w:ascii="Calibri" w:hAnsi="Calibri"/>
        </w:rPr>
      </w:pPr>
    </w:p>
    <w:p w14:paraId="4C4617C2" w14:textId="77777777" w:rsidR="009B3148" w:rsidRPr="009B3148" w:rsidRDefault="009B3148" w:rsidP="009B3148">
      <w:pPr>
        <w:spacing w:line="276" w:lineRule="auto"/>
        <w:rPr>
          <w:rFonts w:ascii="Calibri" w:hAnsi="Calibri"/>
        </w:rPr>
      </w:pPr>
      <w:r w:rsidRPr="009B3148">
        <w:rPr>
          <w:rFonts w:ascii="Calibri" w:hAnsi="Calibri"/>
        </w:rPr>
        <w:t>“After John was arrested, Jesus went to Galilee, proclaiming the good news of God: ‘The time is fulfilled, and the kingdom of God has come near. Repent and believe the good news!’” (Mark 1:14-15).</w:t>
      </w:r>
    </w:p>
    <w:p w14:paraId="380A47FE" w14:textId="77777777" w:rsidR="009B3148" w:rsidRPr="009B3148" w:rsidRDefault="009B3148" w:rsidP="009B3148">
      <w:pPr>
        <w:spacing w:line="276" w:lineRule="auto"/>
        <w:rPr>
          <w:rFonts w:ascii="Calibri" w:hAnsi="Calibri"/>
        </w:rPr>
      </w:pPr>
    </w:p>
    <w:p w14:paraId="7D789EEE" w14:textId="77777777" w:rsidR="009B3148" w:rsidRPr="009B3148" w:rsidRDefault="009B3148" w:rsidP="009B3148">
      <w:pPr>
        <w:spacing w:line="276" w:lineRule="auto"/>
        <w:rPr>
          <w:rFonts w:ascii="Calibri" w:hAnsi="Calibri"/>
        </w:rPr>
      </w:pPr>
      <w:r w:rsidRPr="009B3148">
        <w:rPr>
          <w:rFonts w:ascii="Calibri" w:hAnsi="Calibri"/>
        </w:rPr>
        <w:t>Jesus is announcing His public ministry. He's 30 years old. In the providence and the sovereignty of God, God has orchestrated circumstances for Jesus to announce the beginning of His public ministry. He says, “We need to repent. We need to believe the good news.”</w:t>
      </w:r>
    </w:p>
    <w:p w14:paraId="1776117E" w14:textId="77777777" w:rsidR="009B3148" w:rsidRPr="009B3148" w:rsidRDefault="009B3148" w:rsidP="009B3148">
      <w:pPr>
        <w:spacing w:line="276" w:lineRule="auto"/>
        <w:rPr>
          <w:rFonts w:ascii="Calibri" w:hAnsi="Calibri"/>
        </w:rPr>
      </w:pPr>
    </w:p>
    <w:p w14:paraId="1F5B99D8" w14:textId="77777777" w:rsidR="00FC7A5F" w:rsidRDefault="009B3148" w:rsidP="009B3148">
      <w:pPr>
        <w:spacing w:line="276" w:lineRule="auto"/>
        <w:rPr>
          <w:rFonts w:ascii="Calibri" w:hAnsi="Calibri"/>
        </w:rPr>
      </w:pPr>
      <w:r w:rsidRPr="009B3148">
        <w:rPr>
          <w:rFonts w:ascii="Calibri" w:hAnsi="Calibri"/>
        </w:rPr>
        <w:t>“To repent” means to change directions. It means to change the way that we think about things. Obviously, we all need to repent of our sins because we all</w:t>
      </w:r>
      <w:r w:rsidR="0003475A">
        <w:rPr>
          <w:rFonts w:ascii="Calibri" w:hAnsi="Calibri"/>
        </w:rPr>
        <w:t xml:space="preserve"> have</w:t>
      </w:r>
      <w:r w:rsidRPr="009B3148">
        <w:rPr>
          <w:rFonts w:ascii="Calibri" w:hAnsi="Calibri"/>
        </w:rPr>
        <w:t xml:space="preserve"> a lot of them. Repenting of sins is where we say, “God, I'm sorry I said this, I did this, I thought tha</w:t>
      </w:r>
      <w:r w:rsidR="0003475A">
        <w:rPr>
          <w:rFonts w:ascii="Calibri" w:hAnsi="Calibri"/>
        </w:rPr>
        <w:t>t.” W</w:t>
      </w:r>
      <w:r w:rsidRPr="009B3148">
        <w:rPr>
          <w:rFonts w:ascii="Calibri" w:hAnsi="Calibri"/>
        </w:rPr>
        <w:t xml:space="preserve">e try </w:t>
      </w:r>
      <w:r w:rsidRPr="009B3148">
        <w:rPr>
          <w:rFonts w:ascii="Calibri" w:hAnsi="Calibri"/>
        </w:rPr>
        <w:lastRenderedPageBreak/>
        <w:t>to make those things right by confession and by prayer. That's a very necessary part of the Christian experience. That's true. I think</w:t>
      </w:r>
      <w:r w:rsidR="00FC7A5F">
        <w:rPr>
          <w:rFonts w:ascii="Calibri" w:hAnsi="Calibri"/>
        </w:rPr>
        <w:t>,</w:t>
      </w:r>
      <w:r w:rsidRPr="009B3148">
        <w:rPr>
          <w:rFonts w:ascii="Calibri" w:hAnsi="Calibri"/>
        </w:rPr>
        <w:t xml:space="preserve"> even more specifically</w:t>
      </w:r>
      <w:r w:rsidR="00FC7A5F">
        <w:rPr>
          <w:rFonts w:ascii="Calibri" w:hAnsi="Calibri"/>
        </w:rPr>
        <w:t xml:space="preserve">, </w:t>
      </w:r>
      <w:r w:rsidRPr="009B3148">
        <w:rPr>
          <w:rFonts w:ascii="Calibri" w:hAnsi="Calibri"/>
        </w:rPr>
        <w:t xml:space="preserve">Mark is saying to us that to repent means to change the direction of our life to align with the purposes of God. </w:t>
      </w:r>
      <w:r w:rsidR="0003475A">
        <w:rPr>
          <w:rFonts w:ascii="Calibri" w:hAnsi="Calibri"/>
        </w:rPr>
        <w:t>N</w:t>
      </w:r>
      <w:r w:rsidRPr="009B3148">
        <w:rPr>
          <w:rFonts w:ascii="Calibri" w:hAnsi="Calibri"/>
        </w:rPr>
        <w:t xml:space="preserve">otice </w:t>
      </w:r>
      <w:r w:rsidR="0003475A">
        <w:rPr>
          <w:rFonts w:ascii="Calibri" w:hAnsi="Calibri"/>
        </w:rPr>
        <w:t>H</w:t>
      </w:r>
      <w:r w:rsidRPr="009B3148">
        <w:rPr>
          <w:rFonts w:ascii="Calibri" w:hAnsi="Calibri"/>
        </w:rPr>
        <w:t>e just says</w:t>
      </w:r>
      <w:r w:rsidR="0003475A">
        <w:rPr>
          <w:rFonts w:ascii="Calibri" w:hAnsi="Calibri"/>
        </w:rPr>
        <w:t>,</w:t>
      </w:r>
      <w:r w:rsidRPr="009B3148">
        <w:rPr>
          <w:rFonts w:ascii="Calibri" w:hAnsi="Calibri"/>
        </w:rPr>
        <w:t xml:space="preserve"> “Repent and believe the good news.” </w:t>
      </w:r>
    </w:p>
    <w:p w14:paraId="10A8C715" w14:textId="77777777" w:rsidR="00FC7A5F" w:rsidRDefault="00FC7A5F" w:rsidP="009B3148">
      <w:pPr>
        <w:spacing w:line="276" w:lineRule="auto"/>
        <w:rPr>
          <w:rFonts w:ascii="Calibri" w:hAnsi="Calibri"/>
        </w:rPr>
      </w:pPr>
    </w:p>
    <w:p w14:paraId="3D72A4EF" w14:textId="6D2F39CC" w:rsidR="009B3148" w:rsidRPr="009B3148" w:rsidRDefault="009B3148" w:rsidP="009B3148">
      <w:pPr>
        <w:spacing w:line="276" w:lineRule="auto"/>
        <w:rPr>
          <w:rFonts w:ascii="Calibri" w:hAnsi="Calibri"/>
        </w:rPr>
      </w:pPr>
      <w:r w:rsidRPr="009B3148">
        <w:rPr>
          <w:rFonts w:ascii="Calibri" w:hAnsi="Calibri"/>
        </w:rPr>
        <w:t xml:space="preserve">The difference is that we all have a plan and a direction for our life. Many </w:t>
      </w:r>
      <w:proofErr w:type="gramStart"/>
      <w:r w:rsidRPr="009B3148">
        <w:rPr>
          <w:rFonts w:ascii="Calibri" w:hAnsi="Calibri"/>
        </w:rPr>
        <w:t>times</w:t>
      </w:r>
      <w:proofErr w:type="gramEnd"/>
      <w:r w:rsidRPr="009B3148">
        <w:rPr>
          <w:rFonts w:ascii="Calibri" w:hAnsi="Calibri"/>
        </w:rPr>
        <w:t xml:space="preserve"> we are so caught up trying to pursue the goals and objectives that we've put before us</w:t>
      </w:r>
      <w:r w:rsidR="005F4791">
        <w:rPr>
          <w:rFonts w:ascii="Calibri" w:hAnsi="Calibri"/>
        </w:rPr>
        <w:t>,</w:t>
      </w:r>
      <w:r w:rsidRPr="009B3148">
        <w:rPr>
          <w:rFonts w:ascii="Calibri" w:hAnsi="Calibri"/>
        </w:rPr>
        <w:t xml:space="preserve"> that are</w:t>
      </w:r>
      <w:r w:rsidR="000278FD">
        <w:rPr>
          <w:rFonts w:ascii="Calibri" w:hAnsi="Calibri"/>
        </w:rPr>
        <w:t xml:space="preserve"> </w:t>
      </w:r>
      <w:r w:rsidRPr="009B3148">
        <w:rPr>
          <w:rFonts w:ascii="Calibri" w:hAnsi="Calibri"/>
        </w:rPr>
        <w:t>self-orchestrated, that we forget about the fact that God has a plan. God has a purpose. If we're not careful, we can live our entire life pursuing our plan and failing to understand God's plan for our life. To repent means that I want to align my life's purposes and plans with God's purposes and plans. Instead of me telling God what He's supposed to be doing</w:t>
      </w:r>
      <w:r w:rsidR="0003475A">
        <w:rPr>
          <w:rFonts w:ascii="Calibri" w:hAnsi="Calibri"/>
        </w:rPr>
        <w:t>,</w:t>
      </w:r>
      <w:r w:rsidRPr="009B3148">
        <w:rPr>
          <w:rFonts w:ascii="Calibri" w:hAnsi="Calibri"/>
        </w:rPr>
        <w:t xml:space="preserve"> I'm asking God, “God, what do you want me to do?” Do you see the difference? There's a really big difference. </w:t>
      </w:r>
    </w:p>
    <w:p w14:paraId="722E30F3" w14:textId="77777777" w:rsidR="009B3148" w:rsidRPr="009B3148" w:rsidRDefault="009B3148" w:rsidP="009B3148">
      <w:pPr>
        <w:spacing w:line="276" w:lineRule="auto"/>
        <w:rPr>
          <w:rFonts w:ascii="Calibri" w:hAnsi="Calibri"/>
        </w:rPr>
      </w:pPr>
    </w:p>
    <w:p w14:paraId="7118C918" w14:textId="4F90A9F1" w:rsidR="009B3148" w:rsidRPr="009B3148" w:rsidRDefault="0003475A" w:rsidP="009B3148">
      <w:pPr>
        <w:spacing w:line="276" w:lineRule="auto"/>
        <w:rPr>
          <w:rFonts w:ascii="Calibri" w:hAnsi="Calibri"/>
        </w:rPr>
      </w:pPr>
      <w:r>
        <w:rPr>
          <w:rFonts w:ascii="Calibri" w:hAnsi="Calibri"/>
        </w:rPr>
        <w:t>I</w:t>
      </w:r>
      <w:r w:rsidR="009B3148" w:rsidRPr="009B3148">
        <w:rPr>
          <w:rFonts w:ascii="Calibri" w:hAnsi="Calibri"/>
        </w:rPr>
        <w:t>t wasn't like Peter, Andrew, James</w:t>
      </w:r>
      <w:r>
        <w:rPr>
          <w:rFonts w:ascii="Calibri" w:hAnsi="Calibri"/>
        </w:rPr>
        <w:t>,</w:t>
      </w:r>
      <w:r w:rsidR="009B3148" w:rsidRPr="009B3148">
        <w:rPr>
          <w:rFonts w:ascii="Calibri" w:hAnsi="Calibri"/>
        </w:rPr>
        <w:t xml:space="preserve"> and John, those first of the four disciples that we find here in the gospel of Mark, were really bad people. They weren't felons. They weren't ex-cons. They weren't anything different than an average Jewish, Hebrew young man living in the 1</w:t>
      </w:r>
      <w:r w:rsidR="009B3148" w:rsidRPr="009B3148">
        <w:rPr>
          <w:rFonts w:ascii="Calibri" w:hAnsi="Calibri"/>
          <w:vertAlign w:val="superscript"/>
        </w:rPr>
        <w:t>st</w:t>
      </w:r>
      <w:r w:rsidR="009B3148" w:rsidRPr="009B3148">
        <w:rPr>
          <w:rFonts w:ascii="Calibri" w:hAnsi="Calibri"/>
        </w:rPr>
        <w:t xml:space="preserve"> century. Yet, when Jesus starts His public ministry, He announces, “</w:t>
      </w:r>
      <w:r>
        <w:rPr>
          <w:rFonts w:ascii="Calibri" w:hAnsi="Calibri"/>
        </w:rPr>
        <w:t>R</w:t>
      </w:r>
      <w:r w:rsidR="009B3148" w:rsidRPr="009B3148">
        <w:rPr>
          <w:rFonts w:ascii="Calibri" w:hAnsi="Calibri"/>
        </w:rPr>
        <w:t xml:space="preserve">epent and believe,” and then He calls Peter, Andrew, James, and John, to be the first of the Twelve. Jesus had twelve disciples, twelve intimate associates that He poured His life and His ministry into. You can even break that down and say that Jesus had an inner circle. He had Peter, James, </w:t>
      </w:r>
      <w:r>
        <w:rPr>
          <w:rFonts w:ascii="Calibri" w:hAnsi="Calibri"/>
        </w:rPr>
        <w:t>and</w:t>
      </w:r>
      <w:r w:rsidR="009B3148" w:rsidRPr="009B3148">
        <w:rPr>
          <w:rFonts w:ascii="Calibri" w:hAnsi="Calibri"/>
        </w:rPr>
        <w:t xml:space="preserve"> John. Of the four brothers, He had three that He was really close to. Those were His go-to guys right there. Peter and the sons of thunder, also known as James and John. But it starts here</w:t>
      </w:r>
      <w:r w:rsidR="005F4791">
        <w:rPr>
          <w:rFonts w:ascii="Calibri" w:hAnsi="Calibri"/>
        </w:rPr>
        <w:t>.</w:t>
      </w:r>
      <w:r w:rsidR="009B3148" w:rsidRPr="009B3148">
        <w:rPr>
          <w:rFonts w:ascii="Calibri" w:hAnsi="Calibri"/>
        </w:rPr>
        <w:t xml:space="preserve"> </w:t>
      </w:r>
      <w:r>
        <w:rPr>
          <w:rFonts w:ascii="Calibri" w:hAnsi="Calibri"/>
        </w:rPr>
        <w:t>He</w:t>
      </w:r>
      <w:r w:rsidR="009B3148" w:rsidRPr="009B3148">
        <w:rPr>
          <w:rFonts w:ascii="Calibri" w:hAnsi="Calibri"/>
        </w:rPr>
        <w:t xml:space="preserve"> says, “We need to repent and we need to turn away from our plan for our lives so we can embrace God's plan.” </w:t>
      </w:r>
    </w:p>
    <w:p w14:paraId="5EE7906F" w14:textId="77777777" w:rsidR="009B3148" w:rsidRPr="009B3148" w:rsidRDefault="009B3148" w:rsidP="009B3148">
      <w:pPr>
        <w:spacing w:line="276" w:lineRule="auto"/>
        <w:rPr>
          <w:rFonts w:ascii="Calibri" w:hAnsi="Calibri"/>
        </w:rPr>
      </w:pPr>
    </w:p>
    <w:p w14:paraId="749CCFC2" w14:textId="4B02D255" w:rsidR="009B3148" w:rsidRPr="009B3148" w:rsidRDefault="009B3148" w:rsidP="009B3148">
      <w:pPr>
        <w:spacing w:line="276" w:lineRule="auto"/>
        <w:rPr>
          <w:rFonts w:ascii="Calibri" w:hAnsi="Calibri"/>
        </w:rPr>
      </w:pPr>
      <w:r w:rsidRPr="009B3148">
        <w:rPr>
          <w:rFonts w:ascii="Calibri" w:hAnsi="Calibri"/>
        </w:rPr>
        <w:t xml:space="preserve">I coach an AAU basketball team. I love the game of basketball. I'm going to leave church today and run across town </w:t>
      </w:r>
      <w:r w:rsidR="005F4791">
        <w:rPr>
          <w:rFonts w:ascii="Calibri" w:hAnsi="Calibri"/>
        </w:rPr>
        <w:t>to</w:t>
      </w:r>
      <w:r w:rsidRPr="009B3148">
        <w:rPr>
          <w:rFonts w:ascii="Calibri" w:hAnsi="Calibri"/>
        </w:rPr>
        <w:t xml:space="preserve"> coach my team this afternoon. Every season, inevitably, I get new players. New players come on to the team and they have their plan for how they're going to play basketball. One of my biggest jobs as a coach is to get that out of that player. Sometimes the kid will get the ball and immediately turn around and shoot a three-pointer off of one leg, falling down with three guys on him. I'm like, “Are you going to play my way or are you going to play your way? What's it going to be?” Th</w:t>
      </w:r>
      <w:r w:rsidR="005F4791">
        <w:rPr>
          <w:rFonts w:ascii="Calibri" w:hAnsi="Calibri"/>
        </w:rPr>
        <w:t>e</w:t>
      </w:r>
      <w:r w:rsidRPr="009B3148">
        <w:rPr>
          <w:rFonts w:ascii="Calibri" w:hAnsi="Calibri"/>
        </w:rPr>
        <w:t xml:space="preserve"> players </w:t>
      </w:r>
      <w:r w:rsidR="005F4791">
        <w:rPr>
          <w:rFonts w:ascii="Calibri" w:hAnsi="Calibri"/>
        </w:rPr>
        <w:t>who</w:t>
      </w:r>
      <w:r w:rsidRPr="009B3148">
        <w:rPr>
          <w:rFonts w:ascii="Calibri" w:hAnsi="Calibri"/>
        </w:rPr>
        <w:t xml:space="preserve"> can't make that change have to play less. But if the kids will allow us to coach them and to teach them, they will become very effective in the game of basketball. </w:t>
      </w:r>
    </w:p>
    <w:p w14:paraId="3EDB32B9" w14:textId="77777777" w:rsidR="009B3148" w:rsidRPr="009B3148" w:rsidRDefault="009B3148" w:rsidP="009B3148">
      <w:pPr>
        <w:spacing w:line="276" w:lineRule="auto"/>
        <w:rPr>
          <w:rFonts w:ascii="Calibri" w:hAnsi="Calibri"/>
        </w:rPr>
      </w:pPr>
    </w:p>
    <w:p w14:paraId="7A35B6C0" w14:textId="2EAA7E49" w:rsidR="009B3148" w:rsidRPr="009B3148" w:rsidRDefault="009B3148" w:rsidP="009B3148">
      <w:pPr>
        <w:spacing w:line="276" w:lineRule="auto"/>
        <w:rPr>
          <w:rFonts w:ascii="Calibri" w:hAnsi="Calibri"/>
        </w:rPr>
      </w:pPr>
      <w:r w:rsidRPr="009B3148">
        <w:rPr>
          <w:rFonts w:ascii="Calibri" w:hAnsi="Calibri"/>
        </w:rPr>
        <w:t>I submit to you</w:t>
      </w:r>
      <w:r w:rsidR="00716883">
        <w:rPr>
          <w:rFonts w:ascii="Calibri" w:hAnsi="Calibri"/>
        </w:rPr>
        <w:t>,</w:t>
      </w:r>
      <w:r w:rsidRPr="009B3148">
        <w:rPr>
          <w:rFonts w:ascii="Calibri" w:hAnsi="Calibri"/>
        </w:rPr>
        <w:t xml:space="preserve"> God has a game plan for your life. God has a purpose. God has a design. He has an offense. He has a defense. He has a strategy. He has a philosophy. If we will turn away from going our own direction</w:t>
      </w:r>
      <w:r w:rsidR="005F4791">
        <w:rPr>
          <w:rFonts w:ascii="Calibri" w:hAnsi="Calibri"/>
        </w:rPr>
        <w:t xml:space="preserve">, </w:t>
      </w:r>
      <w:r w:rsidRPr="009B3148">
        <w:rPr>
          <w:rFonts w:ascii="Calibri" w:hAnsi="Calibri"/>
        </w:rPr>
        <w:t>doing our own thing</w:t>
      </w:r>
      <w:r w:rsidR="005F4791">
        <w:rPr>
          <w:rFonts w:ascii="Calibri" w:hAnsi="Calibri"/>
        </w:rPr>
        <w:t>,</w:t>
      </w:r>
      <w:r w:rsidRPr="009B3148">
        <w:rPr>
          <w:rFonts w:ascii="Calibri" w:hAnsi="Calibri"/>
        </w:rPr>
        <w:t xml:space="preserve"> making up our own rules</w:t>
      </w:r>
      <w:r w:rsidR="005F4791">
        <w:rPr>
          <w:rFonts w:ascii="Calibri" w:hAnsi="Calibri"/>
        </w:rPr>
        <w:t>,</w:t>
      </w:r>
      <w:r w:rsidRPr="009B3148">
        <w:rPr>
          <w:rFonts w:ascii="Calibri" w:hAnsi="Calibri"/>
        </w:rPr>
        <w:t xml:space="preserve"> and coming up with </w:t>
      </w:r>
      <w:r w:rsidRPr="009B3148">
        <w:rPr>
          <w:rFonts w:ascii="Calibri" w:hAnsi="Calibri"/>
        </w:rPr>
        <w:lastRenderedPageBreak/>
        <w:t>our own objectives, and we will say, “God, what do you have for my life?” we will live a life that is empowered</w:t>
      </w:r>
      <w:r w:rsidR="005F4791">
        <w:rPr>
          <w:rFonts w:ascii="Calibri" w:hAnsi="Calibri"/>
        </w:rPr>
        <w:t>. W</w:t>
      </w:r>
      <w:r w:rsidRPr="009B3148">
        <w:rPr>
          <w:rFonts w:ascii="Calibri" w:hAnsi="Calibri"/>
        </w:rPr>
        <w:t>e will live a life of purpose</w:t>
      </w:r>
      <w:r w:rsidR="005F4791">
        <w:rPr>
          <w:rFonts w:ascii="Calibri" w:hAnsi="Calibri"/>
        </w:rPr>
        <w:t>. W</w:t>
      </w:r>
      <w:r w:rsidRPr="009B3148">
        <w:rPr>
          <w:rFonts w:ascii="Calibri" w:hAnsi="Calibri"/>
        </w:rPr>
        <w:t>e will live a life of significance</w:t>
      </w:r>
      <w:r w:rsidR="005F4791">
        <w:rPr>
          <w:rFonts w:ascii="Calibri" w:hAnsi="Calibri"/>
        </w:rPr>
        <w:t>. W</w:t>
      </w:r>
      <w:r w:rsidRPr="009B3148">
        <w:rPr>
          <w:rFonts w:ascii="Calibri" w:hAnsi="Calibri"/>
        </w:rPr>
        <w:t xml:space="preserve">e will live a life that is deeply fulfilling. I want you to have that in your own life. </w:t>
      </w:r>
    </w:p>
    <w:p w14:paraId="79B0D1E4" w14:textId="77777777" w:rsidR="009B3148" w:rsidRPr="009B3148" w:rsidRDefault="009B3148" w:rsidP="009B3148">
      <w:pPr>
        <w:spacing w:line="276" w:lineRule="auto"/>
        <w:rPr>
          <w:rFonts w:ascii="Calibri" w:hAnsi="Calibri"/>
        </w:rPr>
      </w:pPr>
    </w:p>
    <w:p w14:paraId="0F7118A2" w14:textId="3A610D94" w:rsidR="009B3148" w:rsidRPr="009B3148" w:rsidRDefault="009B3148" w:rsidP="009B3148">
      <w:pPr>
        <w:spacing w:line="276" w:lineRule="auto"/>
        <w:rPr>
          <w:rFonts w:ascii="Calibri" w:hAnsi="Calibri"/>
        </w:rPr>
      </w:pPr>
      <w:r w:rsidRPr="009B3148">
        <w:rPr>
          <w:rFonts w:ascii="Calibri" w:hAnsi="Calibri"/>
        </w:rPr>
        <w:t>This gets better. As you move on, He says, “Repent and believe.” Right after this, we're going to read about the calling of these four men. Before we get to that, let me point out:</w:t>
      </w:r>
    </w:p>
    <w:p w14:paraId="00CABB9F" w14:textId="77777777" w:rsidR="009B3148" w:rsidRPr="009B3148" w:rsidRDefault="009B3148" w:rsidP="009B3148">
      <w:pPr>
        <w:spacing w:line="276" w:lineRule="auto"/>
        <w:rPr>
          <w:rFonts w:ascii="Calibri" w:hAnsi="Calibri"/>
        </w:rPr>
      </w:pPr>
    </w:p>
    <w:p w14:paraId="7C8C8226" w14:textId="77777777" w:rsidR="009B3148" w:rsidRPr="009B3148" w:rsidRDefault="009B3148" w:rsidP="009B3148">
      <w:pPr>
        <w:spacing w:line="276" w:lineRule="auto"/>
        <w:rPr>
          <w:rFonts w:ascii="Calibri" w:hAnsi="Calibri"/>
          <w:b/>
          <w:bCs/>
        </w:rPr>
      </w:pPr>
      <w:r w:rsidRPr="009B3148">
        <w:rPr>
          <w:rFonts w:ascii="Calibri" w:hAnsi="Calibri"/>
          <w:b/>
          <w:bCs/>
        </w:rPr>
        <w:t>2. Believe</w:t>
      </w:r>
    </w:p>
    <w:p w14:paraId="3569DF45" w14:textId="77777777" w:rsidR="009B3148" w:rsidRPr="009B3148" w:rsidRDefault="009B3148" w:rsidP="009B3148">
      <w:pPr>
        <w:spacing w:line="276" w:lineRule="auto"/>
        <w:rPr>
          <w:rFonts w:ascii="Calibri" w:hAnsi="Calibri"/>
        </w:rPr>
      </w:pPr>
    </w:p>
    <w:p w14:paraId="39A73C00" w14:textId="18BC2152" w:rsidR="009B3148" w:rsidRPr="009B3148" w:rsidRDefault="009B3148" w:rsidP="009B3148">
      <w:pPr>
        <w:spacing w:line="276" w:lineRule="auto"/>
        <w:rPr>
          <w:rFonts w:ascii="Calibri" w:hAnsi="Calibri"/>
        </w:rPr>
      </w:pPr>
      <w:r w:rsidRPr="009B3148">
        <w:rPr>
          <w:rFonts w:ascii="Calibri" w:hAnsi="Calibri"/>
        </w:rPr>
        <w:t xml:space="preserve">You </w:t>
      </w:r>
      <w:r w:rsidR="009C58F9">
        <w:rPr>
          <w:rFonts w:ascii="Calibri" w:hAnsi="Calibri"/>
        </w:rPr>
        <w:t>have</w:t>
      </w:r>
      <w:r w:rsidRPr="009B3148">
        <w:rPr>
          <w:rFonts w:ascii="Calibri" w:hAnsi="Calibri"/>
        </w:rPr>
        <w:t xml:space="preserve"> to turn away from your own your own direction, doing your own thing, and you </w:t>
      </w:r>
      <w:r w:rsidR="009C58F9">
        <w:rPr>
          <w:rFonts w:ascii="Calibri" w:hAnsi="Calibri"/>
        </w:rPr>
        <w:t>have</w:t>
      </w:r>
      <w:r w:rsidRPr="009B3148">
        <w:rPr>
          <w:rFonts w:ascii="Calibri" w:hAnsi="Calibri"/>
        </w:rPr>
        <w:t xml:space="preserve"> to have faith. You </w:t>
      </w:r>
      <w:r w:rsidR="009C58F9">
        <w:rPr>
          <w:rFonts w:ascii="Calibri" w:hAnsi="Calibri"/>
        </w:rPr>
        <w:t>have</w:t>
      </w:r>
      <w:r w:rsidRPr="009B3148">
        <w:rPr>
          <w:rFonts w:ascii="Calibri" w:hAnsi="Calibri"/>
        </w:rPr>
        <w:t xml:space="preserve"> to believe. He says in </w:t>
      </w:r>
      <w:r w:rsidR="00716883">
        <w:rPr>
          <w:rFonts w:ascii="Calibri" w:hAnsi="Calibri"/>
        </w:rPr>
        <w:t>Mark 1:15</w:t>
      </w:r>
      <w:r w:rsidRPr="009B3148">
        <w:rPr>
          <w:rFonts w:ascii="Calibri" w:hAnsi="Calibri"/>
        </w:rPr>
        <w:t xml:space="preserve">, “Repent and believe.” </w:t>
      </w:r>
    </w:p>
    <w:p w14:paraId="5FB58EFC" w14:textId="77777777" w:rsidR="009B3148" w:rsidRPr="009B3148" w:rsidRDefault="009B3148" w:rsidP="009B3148">
      <w:pPr>
        <w:spacing w:line="276" w:lineRule="auto"/>
        <w:rPr>
          <w:rFonts w:ascii="Calibri" w:hAnsi="Calibri"/>
        </w:rPr>
      </w:pPr>
    </w:p>
    <w:p w14:paraId="533B4239" w14:textId="5CAE14C1" w:rsidR="009B3148" w:rsidRPr="009B3148" w:rsidRDefault="009B3148" w:rsidP="009B3148">
      <w:pPr>
        <w:spacing w:line="276" w:lineRule="auto"/>
        <w:rPr>
          <w:rFonts w:ascii="Calibri" w:hAnsi="Calibri"/>
        </w:rPr>
      </w:pPr>
      <w:r w:rsidRPr="009B3148">
        <w:rPr>
          <w:rFonts w:ascii="Calibri" w:hAnsi="Calibri"/>
        </w:rPr>
        <w:t>This word “believe” in the language of the New Testament is a present imperative, which means that you believe and that you keep on believing. There's a moment of salvation when you put your faith in Christ and you believe. But you have to trust God every day. When you get up out of bed in the morning, you have to trust God to get you through the day. When you're facing adversity that’s before you, you have to trust God. When you don't know the answers to the problems that you're facing, you have to trust God. You have to believe. We never get to a point in our own spiritual experience where we stop believing. “Repent and believe,” Jesus says.</w:t>
      </w:r>
    </w:p>
    <w:p w14:paraId="23685508" w14:textId="77777777" w:rsidR="009B3148" w:rsidRPr="009B3148" w:rsidRDefault="009B3148" w:rsidP="009B3148">
      <w:pPr>
        <w:spacing w:line="276" w:lineRule="auto"/>
        <w:rPr>
          <w:rFonts w:ascii="Calibri" w:hAnsi="Calibri"/>
        </w:rPr>
      </w:pPr>
    </w:p>
    <w:p w14:paraId="7492E2F4" w14:textId="71E90D93" w:rsidR="009B3148" w:rsidRPr="009B3148" w:rsidRDefault="009B3148" w:rsidP="009B3148">
      <w:pPr>
        <w:spacing w:line="276" w:lineRule="auto"/>
        <w:rPr>
          <w:rFonts w:ascii="Calibri" w:hAnsi="Calibri"/>
        </w:rPr>
      </w:pPr>
      <w:r w:rsidRPr="009B3148">
        <w:rPr>
          <w:rFonts w:ascii="Calibri" w:hAnsi="Calibri"/>
        </w:rPr>
        <w:t>Belief is always accompanied by action. Sometimes we think about this word “believe” just as something that happens in between our ears. “I believe that.” But if you truly believe something, it always has a profound impact on your actions, on your deeds. You can't say that you really believe in Jesus if it doesn't change something that you do</w:t>
      </w:r>
      <w:r w:rsidR="00716883">
        <w:rPr>
          <w:rFonts w:ascii="Calibri" w:hAnsi="Calibri"/>
        </w:rPr>
        <w:t>, i</w:t>
      </w:r>
      <w:r w:rsidRPr="009B3148">
        <w:rPr>
          <w:rFonts w:ascii="Calibri" w:hAnsi="Calibri"/>
        </w:rPr>
        <w:t>f it doesn't change something that you don't do. If your actions are not changed, d</w:t>
      </w:r>
      <w:r w:rsidR="00716883">
        <w:rPr>
          <w:rFonts w:ascii="Calibri" w:hAnsi="Calibri"/>
        </w:rPr>
        <w:t>o</w:t>
      </w:r>
      <w:r w:rsidRPr="009B3148">
        <w:rPr>
          <w:rFonts w:ascii="Calibri" w:hAnsi="Calibri"/>
        </w:rPr>
        <w:t xml:space="preserve"> you really believe? James says, “You can't have faith without works.” They go together. It's like peanut butter and jelly. You’re not going to have a peanut butter sandwich. You want to have peanut butter with what? With some jelly. You want to have both of them. They go together. We repent and we believe.</w:t>
      </w:r>
    </w:p>
    <w:p w14:paraId="42199CAF" w14:textId="77777777" w:rsidR="009B3148" w:rsidRPr="009B3148" w:rsidRDefault="009B3148" w:rsidP="009B3148">
      <w:pPr>
        <w:spacing w:line="276" w:lineRule="auto"/>
        <w:rPr>
          <w:rFonts w:ascii="Calibri" w:hAnsi="Calibri"/>
        </w:rPr>
      </w:pPr>
    </w:p>
    <w:p w14:paraId="6B9CAABB" w14:textId="6CA1C870" w:rsidR="009B3148" w:rsidRPr="009B3148" w:rsidRDefault="009B3148" w:rsidP="009B3148">
      <w:pPr>
        <w:spacing w:line="276" w:lineRule="auto"/>
        <w:rPr>
          <w:rFonts w:ascii="Calibri" w:hAnsi="Calibri"/>
        </w:rPr>
      </w:pPr>
      <w:r w:rsidRPr="009B3148">
        <w:rPr>
          <w:rFonts w:ascii="Calibri" w:hAnsi="Calibri"/>
        </w:rPr>
        <w:t xml:space="preserve">What do we believe in? </w:t>
      </w:r>
      <w:r w:rsidR="00716883">
        <w:rPr>
          <w:rFonts w:ascii="Calibri" w:hAnsi="Calibri"/>
        </w:rPr>
        <w:t>Jesus says here, “Believe</w:t>
      </w:r>
      <w:r w:rsidRPr="009B3148">
        <w:rPr>
          <w:rFonts w:ascii="Calibri" w:hAnsi="Calibri"/>
        </w:rPr>
        <w:t xml:space="preserve"> in the good news.</w:t>
      </w:r>
      <w:r w:rsidR="00716883">
        <w:rPr>
          <w:rFonts w:ascii="Calibri" w:hAnsi="Calibri"/>
        </w:rPr>
        <w:t>”</w:t>
      </w:r>
      <w:r w:rsidRPr="009B3148">
        <w:rPr>
          <w:rFonts w:ascii="Calibri" w:hAnsi="Calibri"/>
        </w:rPr>
        <w:t xml:space="preserve"> What is the good news? Here's some really great news. Religion couldn't help us. The good news is that new resolutions to change couldn't help us, but Jesus can change us from the inside out. That's the good news. The good news is that we were </w:t>
      </w:r>
      <w:r w:rsidR="00716883">
        <w:rPr>
          <w:rFonts w:ascii="Calibri" w:hAnsi="Calibri"/>
        </w:rPr>
        <w:t xml:space="preserve">alienated in our sin, </w:t>
      </w:r>
      <w:r w:rsidRPr="009B3148">
        <w:rPr>
          <w:rFonts w:ascii="Calibri" w:hAnsi="Calibri"/>
        </w:rPr>
        <w:t>broken and didn't have the answers</w:t>
      </w:r>
      <w:r w:rsidR="00716883">
        <w:rPr>
          <w:rFonts w:ascii="Calibri" w:hAnsi="Calibri"/>
        </w:rPr>
        <w:t>, b</w:t>
      </w:r>
      <w:r w:rsidRPr="009B3148">
        <w:rPr>
          <w:rFonts w:ascii="Calibri" w:hAnsi="Calibri"/>
        </w:rPr>
        <w:t>ut God sent a Savior</w:t>
      </w:r>
      <w:r w:rsidR="00716883">
        <w:rPr>
          <w:rFonts w:ascii="Calibri" w:hAnsi="Calibri"/>
        </w:rPr>
        <w:t xml:space="preserve">. </w:t>
      </w:r>
      <w:r w:rsidRPr="009B3148">
        <w:rPr>
          <w:rFonts w:ascii="Calibri" w:hAnsi="Calibri"/>
        </w:rPr>
        <w:t>He lived a perfect life on this earth</w:t>
      </w:r>
      <w:r w:rsidR="00716883">
        <w:rPr>
          <w:rFonts w:ascii="Calibri" w:hAnsi="Calibri"/>
        </w:rPr>
        <w:t xml:space="preserve">, </w:t>
      </w:r>
      <w:r w:rsidRPr="009B3148">
        <w:rPr>
          <w:rFonts w:ascii="Calibri" w:hAnsi="Calibri"/>
        </w:rPr>
        <w:t>He died on a cross</w:t>
      </w:r>
      <w:r w:rsidR="00716883">
        <w:rPr>
          <w:rFonts w:ascii="Calibri" w:hAnsi="Calibri"/>
        </w:rPr>
        <w:t>,</w:t>
      </w:r>
      <w:r w:rsidRPr="009B3148">
        <w:rPr>
          <w:rFonts w:ascii="Calibri" w:hAnsi="Calibri"/>
        </w:rPr>
        <w:t xml:space="preserve"> and He rose from the grave on the third day. That, my friends, is really good news. He says, “Repent and believe in the good news.”</w:t>
      </w:r>
    </w:p>
    <w:p w14:paraId="744EBADF" w14:textId="77777777" w:rsidR="009B3148" w:rsidRPr="009B3148" w:rsidRDefault="009B3148" w:rsidP="009B3148">
      <w:pPr>
        <w:spacing w:line="276" w:lineRule="auto"/>
        <w:rPr>
          <w:rFonts w:ascii="Calibri" w:hAnsi="Calibri"/>
        </w:rPr>
      </w:pPr>
    </w:p>
    <w:p w14:paraId="0B63EF6E" w14:textId="77777777" w:rsidR="009B3148" w:rsidRPr="009B3148" w:rsidRDefault="009B3148" w:rsidP="009B3148">
      <w:pPr>
        <w:spacing w:line="276" w:lineRule="auto"/>
        <w:rPr>
          <w:rFonts w:ascii="Calibri" w:hAnsi="Calibri"/>
        </w:rPr>
      </w:pPr>
      <w:r w:rsidRPr="009B3148">
        <w:rPr>
          <w:rFonts w:ascii="Calibri" w:hAnsi="Calibri"/>
        </w:rPr>
        <w:t>But to find that sweet spot, Mark goes on and explains to us we have to:</w:t>
      </w:r>
    </w:p>
    <w:p w14:paraId="13E51087" w14:textId="77777777" w:rsidR="009B3148" w:rsidRPr="009B3148" w:rsidRDefault="009B3148" w:rsidP="009B3148">
      <w:pPr>
        <w:spacing w:line="276" w:lineRule="auto"/>
        <w:rPr>
          <w:rFonts w:ascii="Calibri" w:hAnsi="Calibri"/>
        </w:rPr>
      </w:pPr>
    </w:p>
    <w:p w14:paraId="55B7BC0C" w14:textId="77777777" w:rsidR="009B3148" w:rsidRPr="009B3148" w:rsidRDefault="009B3148" w:rsidP="009B3148">
      <w:pPr>
        <w:spacing w:line="276" w:lineRule="auto"/>
        <w:rPr>
          <w:rFonts w:ascii="Calibri" w:hAnsi="Calibri"/>
          <w:b/>
          <w:bCs/>
        </w:rPr>
      </w:pPr>
      <w:r w:rsidRPr="009B3148">
        <w:rPr>
          <w:rFonts w:ascii="Calibri" w:hAnsi="Calibri"/>
          <w:b/>
          <w:bCs/>
        </w:rPr>
        <w:t>3. Follow</w:t>
      </w:r>
    </w:p>
    <w:p w14:paraId="04B5EA43" w14:textId="77777777" w:rsidR="009B3148" w:rsidRPr="009B3148" w:rsidRDefault="009B3148" w:rsidP="009B3148">
      <w:pPr>
        <w:spacing w:line="276" w:lineRule="auto"/>
        <w:rPr>
          <w:rFonts w:ascii="Calibri" w:hAnsi="Calibri"/>
        </w:rPr>
      </w:pPr>
    </w:p>
    <w:p w14:paraId="51E8ADE8" w14:textId="77777777" w:rsidR="009B3148" w:rsidRPr="009B3148" w:rsidRDefault="009B3148" w:rsidP="009B3148">
      <w:pPr>
        <w:spacing w:line="276" w:lineRule="auto"/>
        <w:rPr>
          <w:rFonts w:ascii="Calibri" w:hAnsi="Calibri"/>
        </w:rPr>
      </w:pPr>
      <w:r w:rsidRPr="009B3148">
        <w:rPr>
          <w:rFonts w:ascii="Calibri" w:hAnsi="Calibri"/>
        </w:rPr>
        <w:t xml:space="preserve"> Follow Christ. I want you to listen in these verses how many times that you hear the word “follow.”</w:t>
      </w:r>
    </w:p>
    <w:p w14:paraId="66648581" w14:textId="77777777" w:rsidR="009B3148" w:rsidRPr="009B3148" w:rsidRDefault="009B3148" w:rsidP="009B3148">
      <w:pPr>
        <w:spacing w:line="276" w:lineRule="auto"/>
        <w:rPr>
          <w:rFonts w:ascii="Calibri" w:hAnsi="Calibri"/>
        </w:rPr>
      </w:pPr>
    </w:p>
    <w:p w14:paraId="3962991B" w14:textId="77777777" w:rsidR="009B3148" w:rsidRPr="009B3148" w:rsidRDefault="009B3148" w:rsidP="009B3148">
      <w:pPr>
        <w:spacing w:line="276" w:lineRule="auto"/>
        <w:rPr>
          <w:rFonts w:ascii="Calibri" w:hAnsi="Calibri"/>
        </w:rPr>
      </w:pPr>
      <w:r w:rsidRPr="009B3148">
        <w:rPr>
          <w:rFonts w:ascii="Calibri" w:hAnsi="Calibri"/>
        </w:rPr>
        <w:t xml:space="preserve">“As he passed alongside the Sea of Galilee, he saw Simon and Andrew, Simon’s brother, casting a net into the sea—for they were fishermen. ‘Follow me,’ Jesus told them, </w:t>
      </w:r>
      <w:proofErr w:type="gramStart"/>
      <w:r w:rsidRPr="009B3148">
        <w:rPr>
          <w:rFonts w:ascii="Calibri" w:hAnsi="Calibri"/>
        </w:rPr>
        <w:t>‘and</w:t>
      </w:r>
      <w:proofErr w:type="gramEnd"/>
      <w:r w:rsidRPr="009B3148">
        <w:rPr>
          <w:rFonts w:ascii="Calibri" w:hAnsi="Calibri"/>
        </w:rPr>
        <w:t xml:space="preserve"> I will make you fish for people.’ Immediately they left their nets and followed him. Going on a little farther, he saw James the son of Zebedee and his brother John in a boat putting their nets in order. Immediately he called them, and they left their father Zebedee in the boat with the hired men and followed him” (Mark 1:16-20).</w:t>
      </w:r>
    </w:p>
    <w:p w14:paraId="16986239" w14:textId="77777777" w:rsidR="009B3148" w:rsidRPr="009B3148" w:rsidRDefault="009B3148" w:rsidP="009B3148">
      <w:pPr>
        <w:spacing w:line="276" w:lineRule="auto"/>
        <w:rPr>
          <w:rFonts w:ascii="Calibri" w:hAnsi="Calibri"/>
        </w:rPr>
      </w:pPr>
    </w:p>
    <w:p w14:paraId="6EFCEE22" w14:textId="77777777" w:rsidR="009B3148" w:rsidRPr="009B3148" w:rsidRDefault="009B3148" w:rsidP="009B3148">
      <w:pPr>
        <w:spacing w:line="276" w:lineRule="auto"/>
        <w:rPr>
          <w:rFonts w:ascii="Calibri" w:hAnsi="Calibri"/>
        </w:rPr>
      </w:pPr>
      <w:r w:rsidRPr="009B3148">
        <w:rPr>
          <w:rFonts w:ascii="Calibri" w:hAnsi="Calibri"/>
        </w:rPr>
        <w:t xml:space="preserve">Three times Mark emphasizes following Jesus. I'm not just believing some facts about Jesus. I'm repenting, I'm believing, and I'm following. When I follow Jesus, I get into that sweet spot of where God wants me to be. </w:t>
      </w:r>
    </w:p>
    <w:p w14:paraId="78488EDA" w14:textId="77777777" w:rsidR="009B3148" w:rsidRPr="009B3148" w:rsidRDefault="009B3148" w:rsidP="009B3148">
      <w:pPr>
        <w:spacing w:line="276" w:lineRule="auto"/>
        <w:rPr>
          <w:rFonts w:ascii="Calibri" w:hAnsi="Calibri"/>
        </w:rPr>
      </w:pPr>
    </w:p>
    <w:p w14:paraId="129D2ED2" w14:textId="760755FF" w:rsidR="009B3148" w:rsidRPr="009B3148" w:rsidRDefault="009B3148" w:rsidP="009B3148">
      <w:pPr>
        <w:spacing w:line="276" w:lineRule="auto"/>
        <w:rPr>
          <w:rFonts w:ascii="Calibri" w:hAnsi="Calibri"/>
        </w:rPr>
      </w:pPr>
      <w:r w:rsidRPr="009B3148">
        <w:rPr>
          <w:rFonts w:ascii="Calibri" w:hAnsi="Calibri"/>
        </w:rPr>
        <w:t>Jesus says here, “If you will follow me, you will become fishers of men.” Peter and Andrew get this great word and they understood that. Isn't it beautiful how Jesus would speak to people in ways that they would understand? I'm sure that Jesus would not have used the same analogy</w:t>
      </w:r>
      <w:r w:rsidR="00716883">
        <w:rPr>
          <w:rFonts w:ascii="Calibri" w:hAnsi="Calibri"/>
        </w:rPr>
        <w:t xml:space="preserve"> with people of other professions</w:t>
      </w:r>
      <w:r w:rsidRPr="009B3148">
        <w:rPr>
          <w:rFonts w:ascii="Calibri" w:hAnsi="Calibri"/>
        </w:rPr>
        <w:t>. But He</w:t>
      </w:r>
      <w:r w:rsidR="00716883">
        <w:rPr>
          <w:rFonts w:ascii="Calibri" w:hAnsi="Calibri"/>
        </w:rPr>
        <w:t xml:space="preserve"> says</w:t>
      </w:r>
      <w:r w:rsidRPr="009B3148">
        <w:rPr>
          <w:rFonts w:ascii="Calibri" w:hAnsi="Calibri"/>
        </w:rPr>
        <w:t xml:space="preserve">, “Peter and Andrew, the way you guys are catching the fish, you're going to catch people.” </w:t>
      </w:r>
    </w:p>
    <w:p w14:paraId="3319D7E0" w14:textId="77777777" w:rsidR="009B3148" w:rsidRPr="009B3148" w:rsidRDefault="009B3148" w:rsidP="009B3148">
      <w:pPr>
        <w:spacing w:line="276" w:lineRule="auto"/>
        <w:rPr>
          <w:rFonts w:ascii="Calibri" w:hAnsi="Calibri"/>
        </w:rPr>
      </w:pPr>
    </w:p>
    <w:p w14:paraId="017B7EF3" w14:textId="1E30BA5D" w:rsidR="009B3148" w:rsidRPr="009B3148" w:rsidRDefault="009B3148" w:rsidP="009B3148">
      <w:pPr>
        <w:spacing w:line="276" w:lineRule="auto"/>
        <w:rPr>
          <w:rFonts w:ascii="Calibri" w:hAnsi="Calibri"/>
        </w:rPr>
      </w:pPr>
      <w:r w:rsidRPr="009B3148">
        <w:rPr>
          <w:rFonts w:ascii="Calibri" w:hAnsi="Calibri"/>
        </w:rPr>
        <w:t>If you push the fast forward button, you see that Peter preaches at the day of Pentecost in Acts 2 and 3,000 people come to Christ where they hear the sermon of Peter. How many of you would say that's a pretty good sermon? Pretty good. He's the extrovert. He's the leader of the Twelve. He's a very dynamic</w:t>
      </w:r>
      <w:r w:rsidR="00716883">
        <w:rPr>
          <w:rFonts w:ascii="Calibri" w:hAnsi="Calibri"/>
        </w:rPr>
        <w:t>-</w:t>
      </w:r>
      <w:r w:rsidRPr="009B3148">
        <w:rPr>
          <w:rFonts w:ascii="Calibri" w:hAnsi="Calibri"/>
        </w:rPr>
        <w:t>type personality figure in the scriptures. Peter is funny. He talks first and think</w:t>
      </w:r>
      <w:r w:rsidR="00716883">
        <w:rPr>
          <w:rFonts w:ascii="Calibri" w:hAnsi="Calibri"/>
        </w:rPr>
        <w:t>s</w:t>
      </w:r>
      <w:r w:rsidRPr="009B3148">
        <w:rPr>
          <w:rFonts w:ascii="Calibri" w:hAnsi="Calibri"/>
        </w:rPr>
        <w:t xml:space="preserve"> second. All the way through the scripture, you see that. But he's a powerhouse for God. </w:t>
      </w:r>
    </w:p>
    <w:p w14:paraId="79C1EA32" w14:textId="77777777" w:rsidR="009B3148" w:rsidRPr="009B3148" w:rsidRDefault="009B3148" w:rsidP="009B3148">
      <w:pPr>
        <w:spacing w:line="276" w:lineRule="auto"/>
        <w:rPr>
          <w:rFonts w:ascii="Calibri" w:hAnsi="Calibri"/>
        </w:rPr>
      </w:pPr>
    </w:p>
    <w:p w14:paraId="1F4269AB" w14:textId="0457000A" w:rsidR="009B3148" w:rsidRPr="009B3148" w:rsidRDefault="009B3148" w:rsidP="009B3148">
      <w:pPr>
        <w:spacing w:line="276" w:lineRule="auto"/>
        <w:rPr>
          <w:rFonts w:ascii="Calibri" w:hAnsi="Calibri"/>
        </w:rPr>
      </w:pPr>
      <w:r w:rsidRPr="009B3148">
        <w:rPr>
          <w:rFonts w:ascii="Calibri" w:hAnsi="Calibri"/>
        </w:rPr>
        <w:t>Andrew, the brother</w:t>
      </w:r>
      <w:r w:rsidR="00716883">
        <w:rPr>
          <w:rFonts w:ascii="Calibri" w:hAnsi="Calibri"/>
        </w:rPr>
        <w:t>,</w:t>
      </w:r>
      <w:r w:rsidRPr="009B3148">
        <w:rPr>
          <w:rFonts w:ascii="Calibri" w:hAnsi="Calibri"/>
        </w:rPr>
        <w:t xml:space="preserve"> is the introvert. Andrew is known for bringing people to Christ personally. He started by bringing Peter. Andrew got Peter and brought him to Christ. We need family members bringing family members to Jesus. Andrew illustrates that. But in other places in </w:t>
      </w:r>
      <w:r w:rsidR="00716883">
        <w:rPr>
          <w:rFonts w:ascii="Calibri" w:hAnsi="Calibri"/>
        </w:rPr>
        <w:t>S</w:t>
      </w:r>
      <w:r w:rsidRPr="009B3148">
        <w:rPr>
          <w:rFonts w:ascii="Calibri" w:hAnsi="Calibri"/>
        </w:rPr>
        <w:t xml:space="preserve">cripture, that's what we see related to Jesus and Andrew. Andrew is bringing people to Christ. He's the bringer. </w:t>
      </w:r>
    </w:p>
    <w:p w14:paraId="51DC7A8B" w14:textId="77777777" w:rsidR="009B3148" w:rsidRPr="009B3148" w:rsidRDefault="009B3148" w:rsidP="009B3148">
      <w:pPr>
        <w:spacing w:line="276" w:lineRule="auto"/>
        <w:rPr>
          <w:rFonts w:ascii="Calibri" w:hAnsi="Calibri"/>
        </w:rPr>
      </w:pPr>
    </w:p>
    <w:p w14:paraId="125613E5" w14:textId="77777777" w:rsidR="009B3148" w:rsidRPr="009B3148" w:rsidRDefault="009B3148" w:rsidP="009B3148">
      <w:pPr>
        <w:spacing w:line="276" w:lineRule="auto"/>
        <w:rPr>
          <w:rFonts w:ascii="Calibri" w:hAnsi="Calibri"/>
        </w:rPr>
      </w:pPr>
      <w:r w:rsidRPr="009B3148">
        <w:rPr>
          <w:rFonts w:ascii="Calibri" w:hAnsi="Calibri"/>
        </w:rPr>
        <w:t xml:space="preserve">In their own individual ways, God understands your giftings, your callings, your capabilities, your skills. God wants you to become a fisher of men. He wants you to use whatever gifts that God has given to you. All of our skill sets and our backgrounds and our experiences are different, but God wants us to join together and appoint people to Christ. We do so in all kinds of different ways and all unique scenarios. But we're all about the same purpose. God wants us to be fishers of men. He wants us to be pointing people to Christ. </w:t>
      </w:r>
    </w:p>
    <w:p w14:paraId="0B45F32A" w14:textId="77777777" w:rsidR="009B3148" w:rsidRPr="009B3148" w:rsidRDefault="009B3148" w:rsidP="009B3148">
      <w:pPr>
        <w:spacing w:line="276" w:lineRule="auto"/>
        <w:rPr>
          <w:rFonts w:ascii="Calibri" w:hAnsi="Calibri"/>
        </w:rPr>
      </w:pPr>
    </w:p>
    <w:p w14:paraId="158E43DD" w14:textId="7E3A84DA" w:rsidR="009B3148" w:rsidRPr="009B3148" w:rsidRDefault="009B3148" w:rsidP="009B3148">
      <w:pPr>
        <w:spacing w:line="276" w:lineRule="auto"/>
        <w:rPr>
          <w:rFonts w:ascii="Calibri" w:hAnsi="Calibri"/>
        </w:rPr>
      </w:pPr>
      <w:r w:rsidRPr="009B3148">
        <w:rPr>
          <w:rFonts w:ascii="Calibri" w:hAnsi="Calibri"/>
        </w:rPr>
        <w:t>How do we do that? We follow Jesus. We got to follow Him. I don't know whether you need to buy this house or that house. I'm not sure what decisions you need to be making for your family, what school your kids are going to go to, if you should marry this person or that person, or take this job or that job. I don't know the answers to that. But I can guarantee you if you will follow Jesus, Jesus will show you every single thing you need to do. Sometimes we want to reduce our Christian experience down to a set of choices. “Do I do this or thi</w:t>
      </w:r>
      <w:r w:rsidR="009C58F9">
        <w:rPr>
          <w:rFonts w:ascii="Calibri" w:hAnsi="Calibri"/>
        </w:rPr>
        <w:t>s</w:t>
      </w:r>
      <w:r w:rsidRPr="009B3148">
        <w:rPr>
          <w:rFonts w:ascii="Calibri" w:hAnsi="Calibri"/>
        </w:rPr>
        <w:t xml:space="preserve">?” I don't know. I just know if you will follow Jesus, He will direct you, He will lead you, He will guide you, He will fulfill you, He will teach you. He will show you everything that you need to know. Follow Him. </w:t>
      </w:r>
    </w:p>
    <w:p w14:paraId="0DCE3235" w14:textId="77777777" w:rsidR="009B3148" w:rsidRPr="009B3148" w:rsidRDefault="009B3148" w:rsidP="009B3148">
      <w:pPr>
        <w:spacing w:line="276" w:lineRule="auto"/>
        <w:rPr>
          <w:rFonts w:ascii="Calibri" w:hAnsi="Calibri"/>
        </w:rPr>
      </w:pPr>
    </w:p>
    <w:p w14:paraId="3A68C238" w14:textId="5A11AB81" w:rsidR="009B3148" w:rsidRPr="009B3148" w:rsidRDefault="009B3148" w:rsidP="009B3148">
      <w:pPr>
        <w:spacing w:line="276" w:lineRule="auto"/>
        <w:rPr>
          <w:rFonts w:ascii="Calibri" w:hAnsi="Calibri"/>
        </w:rPr>
      </w:pPr>
      <w:r w:rsidRPr="009B3148">
        <w:rPr>
          <w:rFonts w:ascii="Calibri" w:hAnsi="Calibri"/>
        </w:rPr>
        <w:t xml:space="preserve">Jesus’ urgency in this encounter with the disciples actually leads these men to leave everything on the spot. I mean, they don't even go back and give their family members a high five. They're gone. </w:t>
      </w:r>
      <w:r w:rsidR="00716883">
        <w:rPr>
          <w:rFonts w:ascii="Calibri" w:hAnsi="Calibri"/>
        </w:rPr>
        <w:t>“</w:t>
      </w:r>
      <w:r w:rsidRPr="009B3148">
        <w:rPr>
          <w:rFonts w:ascii="Calibri" w:hAnsi="Calibri"/>
        </w:rPr>
        <w:t>Jesus called? I'm ready.</w:t>
      </w:r>
      <w:r w:rsidR="00716883">
        <w:rPr>
          <w:rFonts w:ascii="Calibri" w:hAnsi="Calibri"/>
        </w:rPr>
        <w:t>”</w:t>
      </w:r>
      <w:r w:rsidRPr="009B3148">
        <w:rPr>
          <w:rFonts w:ascii="Calibri" w:hAnsi="Calibri"/>
        </w:rPr>
        <w:t xml:space="preserve"> There's an urgency. There's a seriousness. There's a deliberativeness in their commitment to Christ that leads them to respond</w:t>
      </w:r>
      <w:r w:rsidR="00716883">
        <w:rPr>
          <w:rFonts w:ascii="Calibri" w:hAnsi="Calibri"/>
        </w:rPr>
        <w:t xml:space="preserve">, </w:t>
      </w:r>
      <w:r w:rsidRPr="009B3148">
        <w:rPr>
          <w:rFonts w:ascii="Calibri" w:hAnsi="Calibri"/>
        </w:rPr>
        <w:t>move</w:t>
      </w:r>
      <w:r w:rsidR="00716883">
        <w:rPr>
          <w:rFonts w:ascii="Calibri" w:hAnsi="Calibri"/>
        </w:rPr>
        <w:t xml:space="preserve">, and </w:t>
      </w:r>
      <w:r w:rsidRPr="009B3148">
        <w:rPr>
          <w:rFonts w:ascii="Calibri" w:hAnsi="Calibri"/>
        </w:rPr>
        <w:t>follow.</w:t>
      </w:r>
    </w:p>
    <w:p w14:paraId="5FEFA334" w14:textId="77777777" w:rsidR="009B3148" w:rsidRPr="009B3148" w:rsidRDefault="009B3148" w:rsidP="009B3148">
      <w:pPr>
        <w:spacing w:line="276" w:lineRule="auto"/>
        <w:rPr>
          <w:rFonts w:ascii="Calibri" w:hAnsi="Calibri"/>
        </w:rPr>
      </w:pPr>
    </w:p>
    <w:p w14:paraId="0754D8F6" w14:textId="6E437C10" w:rsidR="009B3148" w:rsidRPr="009B3148" w:rsidRDefault="00716883" w:rsidP="009B3148">
      <w:pPr>
        <w:spacing w:line="276" w:lineRule="auto"/>
        <w:rPr>
          <w:rFonts w:ascii="Calibri" w:hAnsi="Calibri"/>
        </w:rPr>
      </w:pPr>
      <w:r>
        <w:rPr>
          <w:rFonts w:ascii="Calibri" w:hAnsi="Calibri"/>
        </w:rPr>
        <w:t>Sometimes</w:t>
      </w:r>
      <w:r w:rsidR="009B3148" w:rsidRPr="009B3148">
        <w:rPr>
          <w:rFonts w:ascii="Calibri" w:hAnsi="Calibri"/>
        </w:rPr>
        <w:t xml:space="preserve"> we read about characters in the Bible and people are like, “Well, that was great for the 1</w:t>
      </w:r>
      <w:r w:rsidR="009B3148" w:rsidRPr="009B3148">
        <w:rPr>
          <w:rFonts w:ascii="Calibri" w:hAnsi="Calibri"/>
          <w:vertAlign w:val="superscript"/>
        </w:rPr>
        <w:t>st</w:t>
      </w:r>
      <w:r w:rsidR="009B3148" w:rsidRPr="009B3148">
        <w:rPr>
          <w:rFonts w:ascii="Calibri" w:hAnsi="Calibri"/>
        </w:rPr>
        <w:t xml:space="preserve"> century. That was working great for all these guys we see in the stained-glass windows in all of the cathedrals in Europe.” I get it. But here's what I want you to know about these four disciples. They were normal guys. They were ordinary men. There was nothing special about fishermen in the ancient world. A lot of people did fishing</w:t>
      </w:r>
      <w:r>
        <w:rPr>
          <w:rFonts w:ascii="Calibri" w:hAnsi="Calibri"/>
        </w:rPr>
        <w:t>. T</w:t>
      </w:r>
      <w:r w:rsidR="009B3148" w:rsidRPr="009B3148">
        <w:rPr>
          <w:rFonts w:ascii="Calibri" w:hAnsi="Calibri"/>
        </w:rPr>
        <w:t xml:space="preserve">hey were the normal folks. They were </w:t>
      </w:r>
      <w:r w:rsidR="000278FD">
        <w:rPr>
          <w:rFonts w:ascii="Calibri" w:hAnsi="Calibri"/>
        </w:rPr>
        <w:t>lower</w:t>
      </w:r>
      <w:r w:rsidR="009B3148" w:rsidRPr="009B3148">
        <w:rPr>
          <w:rFonts w:ascii="Calibri" w:hAnsi="Calibri"/>
        </w:rPr>
        <w:t xml:space="preserve"> class individuals. They were not super educated. They weren't sophisticated. They didn't come from wealthy families. They were just normal dudes. Yet God did extraordinary things in their heart and lives. Isn’t that incredible to think about?</w:t>
      </w:r>
    </w:p>
    <w:p w14:paraId="5D140B64" w14:textId="77777777" w:rsidR="009B3148" w:rsidRPr="009B3148" w:rsidRDefault="009B3148" w:rsidP="009B3148">
      <w:pPr>
        <w:spacing w:line="276" w:lineRule="auto"/>
        <w:rPr>
          <w:rFonts w:ascii="Calibri" w:hAnsi="Calibri"/>
        </w:rPr>
      </w:pPr>
    </w:p>
    <w:p w14:paraId="6505D3BE" w14:textId="42CB0724" w:rsidR="009B3148" w:rsidRPr="009B3148" w:rsidRDefault="009B3148" w:rsidP="009B3148">
      <w:pPr>
        <w:spacing w:line="276" w:lineRule="auto"/>
        <w:rPr>
          <w:rFonts w:ascii="Calibri" w:hAnsi="Calibri"/>
        </w:rPr>
      </w:pPr>
      <w:r w:rsidRPr="009B3148">
        <w:rPr>
          <w:rFonts w:ascii="Calibri" w:hAnsi="Calibri"/>
        </w:rPr>
        <w:t>I hope that brings some hope for you today. It’s easy to look around and go, “There</w:t>
      </w:r>
      <w:r w:rsidR="00716883">
        <w:rPr>
          <w:rFonts w:ascii="Calibri" w:hAnsi="Calibri"/>
        </w:rPr>
        <w:t xml:space="preserve"> are</w:t>
      </w:r>
      <w:r w:rsidRPr="009B3148">
        <w:rPr>
          <w:rFonts w:ascii="Calibri" w:hAnsi="Calibri"/>
        </w:rPr>
        <w:t xml:space="preserve"> so many more people that are qualified than me. I've done this. I don't have this. I don't know these people. I haven't memorized the whole Bible. I haven't even read the Bible. Can God use me?” The answer is absolutely. Yes, He can absolutely use you. Jesus uses ordinary people. </w:t>
      </w:r>
    </w:p>
    <w:p w14:paraId="2B9906C0" w14:textId="77777777" w:rsidR="009B3148" w:rsidRPr="009B3148" w:rsidRDefault="009B3148" w:rsidP="009B3148">
      <w:pPr>
        <w:spacing w:line="276" w:lineRule="auto"/>
        <w:rPr>
          <w:rFonts w:ascii="Calibri" w:hAnsi="Calibri"/>
        </w:rPr>
      </w:pPr>
    </w:p>
    <w:p w14:paraId="28A4CEB7" w14:textId="03A5299B" w:rsidR="009B3148" w:rsidRPr="009B3148" w:rsidRDefault="009B3148" w:rsidP="009B3148">
      <w:pPr>
        <w:spacing w:line="276" w:lineRule="auto"/>
        <w:rPr>
          <w:rFonts w:ascii="Calibri" w:hAnsi="Calibri"/>
        </w:rPr>
      </w:pPr>
      <w:r w:rsidRPr="009B3148">
        <w:rPr>
          <w:rFonts w:ascii="Calibri" w:hAnsi="Calibri"/>
        </w:rPr>
        <w:t>This is reiterated</w:t>
      </w:r>
      <w:r w:rsidR="00716883">
        <w:rPr>
          <w:rFonts w:ascii="Calibri" w:hAnsi="Calibri"/>
        </w:rPr>
        <w:t xml:space="preserve"> here</w:t>
      </w:r>
      <w:r w:rsidRPr="009B3148">
        <w:rPr>
          <w:rFonts w:ascii="Calibri" w:hAnsi="Calibri"/>
        </w:rPr>
        <w:t xml:space="preserve">: </w:t>
      </w:r>
    </w:p>
    <w:p w14:paraId="559B0996" w14:textId="77777777" w:rsidR="009B3148" w:rsidRPr="009B3148" w:rsidRDefault="009B3148" w:rsidP="009B3148">
      <w:pPr>
        <w:spacing w:line="276" w:lineRule="auto"/>
        <w:rPr>
          <w:rFonts w:ascii="Calibri" w:hAnsi="Calibri"/>
        </w:rPr>
      </w:pPr>
    </w:p>
    <w:p w14:paraId="37CBA7CB" w14:textId="77777777" w:rsidR="009B3148" w:rsidRPr="009B3148" w:rsidRDefault="009B3148" w:rsidP="009B3148">
      <w:pPr>
        <w:spacing w:line="276" w:lineRule="auto"/>
        <w:rPr>
          <w:rFonts w:ascii="Calibri" w:hAnsi="Calibri"/>
        </w:rPr>
      </w:pPr>
      <w:r w:rsidRPr="009B3148">
        <w:rPr>
          <w:rFonts w:ascii="Calibri" w:hAnsi="Calibri"/>
        </w:rPr>
        <w:t>“Brothers and sisters, consider your calling: Not many were wise from a human perspective, not many powerful, not many of noble birth. Instead, God has chosen what is foolish in the world to shame the wise, and God has chosen what is weak in the world to shame the strong. God has chosen what is insignificant and despised in the world—what is viewed as nothing—to bring to nothing what is viewed as something, so that no one may boast in his presence” (1 Corinthians 1:26-29).</w:t>
      </w:r>
    </w:p>
    <w:p w14:paraId="1AF0EA98" w14:textId="77777777" w:rsidR="009B3148" w:rsidRPr="009B3148" w:rsidRDefault="009B3148" w:rsidP="009B3148">
      <w:pPr>
        <w:spacing w:line="276" w:lineRule="auto"/>
        <w:rPr>
          <w:rFonts w:ascii="Calibri" w:hAnsi="Calibri"/>
        </w:rPr>
      </w:pPr>
    </w:p>
    <w:p w14:paraId="27648683" w14:textId="77777777" w:rsidR="009B3148" w:rsidRPr="009B3148" w:rsidRDefault="009B3148" w:rsidP="009B3148">
      <w:pPr>
        <w:spacing w:line="276" w:lineRule="auto"/>
        <w:rPr>
          <w:rFonts w:ascii="Calibri" w:hAnsi="Calibri"/>
        </w:rPr>
      </w:pPr>
      <w:r w:rsidRPr="009B3148">
        <w:rPr>
          <w:rFonts w:ascii="Calibri" w:hAnsi="Calibri"/>
        </w:rPr>
        <w:t xml:space="preserve">Paul is saying to us, “God uses people. God uses things that other people are quick to dismiss.” </w:t>
      </w:r>
    </w:p>
    <w:p w14:paraId="56891965" w14:textId="77777777" w:rsidR="009B3148" w:rsidRPr="009B3148" w:rsidRDefault="009B3148" w:rsidP="009B3148">
      <w:pPr>
        <w:spacing w:line="276" w:lineRule="auto"/>
        <w:rPr>
          <w:rFonts w:ascii="Calibri" w:hAnsi="Calibri"/>
        </w:rPr>
      </w:pPr>
    </w:p>
    <w:p w14:paraId="64A00E4E" w14:textId="4D3E738C" w:rsidR="009B3148" w:rsidRPr="009B3148" w:rsidRDefault="009B3148" w:rsidP="009B3148">
      <w:pPr>
        <w:spacing w:line="276" w:lineRule="auto"/>
        <w:rPr>
          <w:rFonts w:ascii="Calibri" w:hAnsi="Calibri"/>
        </w:rPr>
      </w:pPr>
      <w:r w:rsidRPr="009B3148">
        <w:rPr>
          <w:rFonts w:ascii="Calibri" w:hAnsi="Calibri"/>
        </w:rPr>
        <w:t>I love this text because this word “foolish” in verse 27 is a word that we get the English word “moron” from. Is that a compliment if somebody calls you a moron? Paul's saying, “God uses moronic people. God uses moronic things to confound the wise.” The people that thought they had it all figured out, the people that thought they knew exactly what God was going to do</w:t>
      </w:r>
      <w:r w:rsidR="00361A3E">
        <w:rPr>
          <w:rFonts w:ascii="Calibri" w:hAnsi="Calibri"/>
        </w:rPr>
        <w:t xml:space="preserve">, </w:t>
      </w:r>
      <w:r w:rsidRPr="009B3148">
        <w:rPr>
          <w:rFonts w:ascii="Calibri" w:hAnsi="Calibri"/>
        </w:rPr>
        <w:t>God picked a moron. If God picks a moron, maybe God could use you. Maybe God could use me. God uses what</w:t>
      </w:r>
      <w:r w:rsidR="00716883">
        <w:rPr>
          <w:rFonts w:ascii="Calibri" w:hAnsi="Calibri"/>
        </w:rPr>
        <w:t xml:space="preserve"> i</w:t>
      </w:r>
      <w:r w:rsidRPr="009B3148">
        <w:rPr>
          <w:rFonts w:ascii="Calibri" w:hAnsi="Calibri"/>
        </w:rPr>
        <w:t xml:space="preserve">s insignificant. </w:t>
      </w:r>
    </w:p>
    <w:p w14:paraId="6B51C5A3" w14:textId="77777777" w:rsidR="009B3148" w:rsidRPr="009B3148" w:rsidRDefault="009B3148" w:rsidP="009B3148">
      <w:pPr>
        <w:spacing w:line="276" w:lineRule="auto"/>
        <w:rPr>
          <w:rFonts w:ascii="Calibri" w:hAnsi="Calibri"/>
        </w:rPr>
      </w:pPr>
    </w:p>
    <w:p w14:paraId="3B17EF5B" w14:textId="77777777" w:rsidR="009B3148" w:rsidRPr="009B3148" w:rsidRDefault="009B3148" w:rsidP="009B3148">
      <w:pPr>
        <w:spacing w:line="276" w:lineRule="auto"/>
        <w:rPr>
          <w:rFonts w:ascii="Calibri" w:hAnsi="Calibri"/>
        </w:rPr>
      </w:pPr>
      <w:r w:rsidRPr="009B3148">
        <w:rPr>
          <w:rFonts w:ascii="Calibri" w:hAnsi="Calibri"/>
        </w:rPr>
        <w:t xml:space="preserve">We see this illustrated here in these four fishermen – Peter, Andrew, James and John. Jesus could have called much more sophisticated individuals, but He picked those. </w:t>
      </w:r>
    </w:p>
    <w:p w14:paraId="20465AB1" w14:textId="77777777" w:rsidR="009B3148" w:rsidRPr="009B3148" w:rsidRDefault="009B3148" w:rsidP="009B3148">
      <w:pPr>
        <w:spacing w:line="276" w:lineRule="auto"/>
        <w:rPr>
          <w:rFonts w:ascii="Calibri" w:hAnsi="Calibri"/>
        </w:rPr>
      </w:pPr>
    </w:p>
    <w:p w14:paraId="4611E99B" w14:textId="77777777" w:rsidR="009B3148" w:rsidRPr="009B3148" w:rsidRDefault="009B3148" w:rsidP="009B3148">
      <w:pPr>
        <w:spacing w:line="276" w:lineRule="auto"/>
        <w:rPr>
          <w:rFonts w:ascii="Calibri" w:hAnsi="Calibri"/>
        </w:rPr>
      </w:pPr>
      <w:r w:rsidRPr="009B3148">
        <w:rPr>
          <w:rFonts w:ascii="Calibri" w:hAnsi="Calibri"/>
        </w:rPr>
        <w:t>Paul said this:</w:t>
      </w:r>
    </w:p>
    <w:p w14:paraId="383BA6B7" w14:textId="77777777" w:rsidR="009B3148" w:rsidRPr="009B3148" w:rsidRDefault="009B3148" w:rsidP="009B3148">
      <w:pPr>
        <w:spacing w:line="276" w:lineRule="auto"/>
        <w:rPr>
          <w:rFonts w:ascii="Calibri" w:hAnsi="Calibri"/>
        </w:rPr>
      </w:pPr>
    </w:p>
    <w:p w14:paraId="6377984A" w14:textId="77777777" w:rsidR="009B3148" w:rsidRPr="009B3148" w:rsidRDefault="009B3148" w:rsidP="009B3148">
      <w:pPr>
        <w:spacing w:line="276" w:lineRule="auto"/>
        <w:rPr>
          <w:rFonts w:ascii="Calibri" w:hAnsi="Calibri"/>
        </w:rPr>
      </w:pPr>
      <w:r w:rsidRPr="009B3148">
        <w:rPr>
          <w:rFonts w:ascii="Calibri" w:hAnsi="Calibri"/>
        </w:rPr>
        <w:t>“Follow my example, as I follow the example of Christ” (1 Corinthians 11:1).</w:t>
      </w:r>
    </w:p>
    <w:p w14:paraId="7E1A389A" w14:textId="77777777" w:rsidR="009B3148" w:rsidRPr="009B3148" w:rsidRDefault="009B3148" w:rsidP="009B3148">
      <w:pPr>
        <w:spacing w:line="276" w:lineRule="auto"/>
        <w:rPr>
          <w:rFonts w:ascii="Calibri" w:hAnsi="Calibri"/>
        </w:rPr>
      </w:pPr>
    </w:p>
    <w:p w14:paraId="4EFA7776" w14:textId="77777777" w:rsidR="009B3148" w:rsidRPr="009B3148" w:rsidRDefault="009B3148" w:rsidP="009B3148">
      <w:pPr>
        <w:spacing w:line="276" w:lineRule="auto"/>
        <w:rPr>
          <w:rFonts w:ascii="Calibri" w:hAnsi="Calibri"/>
        </w:rPr>
      </w:pPr>
      <w:r w:rsidRPr="009B3148">
        <w:rPr>
          <w:rFonts w:ascii="Calibri" w:hAnsi="Calibri"/>
        </w:rPr>
        <w:t xml:space="preserve">As I follow the footsteps of Jesus, the goal is that people would follow me. That's a good thing. You want people to follow you as long as you're pointing them to the right Savior, as long as you're pointing them to Christ. Come follow me as I follow Him. If I ever stop following Him, don't follow me anymore. But follow me as I follow Christ. </w:t>
      </w:r>
    </w:p>
    <w:p w14:paraId="79C5CC18" w14:textId="77777777" w:rsidR="009B3148" w:rsidRPr="009B3148" w:rsidRDefault="009B3148" w:rsidP="009B3148">
      <w:pPr>
        <w:spacing w:line="276" w:lineRule="auto"/>
        <w:rPr>
          <w:rFonts w:ascii="Calibri" w:hAnsi="Calibri"/>
        </w:rPr>
      </w:pPr>
    </w:p>
    <w:p w14:paraId="73874C95" w14:textId="6EAE4C7F" w:rsidR="009B3148" w:rsidRPr="009B3148" w:rsidRDefault="009B3148" w:rsidP="009B3148">
      <w:pPr>
        <w:spacing w:line="276" w:lineRule="auto"/>
        <w:rPr>
          <w:rFonts w:ascii="Calibri" w:hAnsi="Calibri"/>
        </w:rPr>
      </w:pPr>
      <w:r w:rsidRPr="009B3148">
        <w:rPr>
          <w:rFonts w:ascii="Calibri" w:hAnsi="Calibri"/>
        </w:rPr>
        <w:t>The people that I've learned the most from spiritually in my Christian journey ha</w:t>
      </w:r>
      <w:r w:rsidR="00521D43">
        <w:rPr>
          <w:rFonts w:ascii="Calibri" w:hAnsi="Calibri"/>
        </w:rPr>
        <w:t>ve</w:t>
      </w:r>
      <w:r w:rsidRPr="009B3148">
        <w:rPr>
          <w:rFonts w:ascii="Calibri" w:hAnsi="Calibri"/>
        </w:rPr>
        <w:t xml:space="preserve"> not been the people that necessarily </w:t>
      </w:r>
      <w:r w:rsidR="00521D43">
        <w:rPr>
          <w:rFonts w:ascii="Calibri" w:hAnsi="Calibri"/>
        </w:rPr>
        <w:t>took me through</w:t>
      </w:r>
      <w:r w:rsidRPr="009B3148">
        <w:rPr>
          <w:rFonts w:ascii="Calibri" w:hAnsi="Calibri"/>
        </w:rPr>
        <w:t xml:space="preserve"> </w:t>
      </w:r>
      <w:r w:rsidR="00521D43">
        <w:rPr>
          <w:rFonts w:ascii="Calibri" w:hAnsi="Calibri"/>
        </w:rPr>
        <w:t xml:space="preserve">a workbook, </w:t>
      </w:r>
      <w:r w:rsidRPr="009B3148">
        <w:rPr>
          <w:rFonts w:ascii="Calibri" w:hAnsi="Calibri"/>
        </w:rPr>
        <w:t xml:space="preserve">filled in the blanks, and had a curriculum. I’m for that. We do some of that here at Edge Church. There's good things that can come from that. But I </w:t>
      </w:r>
      <w:r w:rsidR="00521D43">
        <w:rPr>
          <w:rFonts w:ascii="Calibri" w:hAnsi="Calibri"/>
        </w:rPr>
        <w:t>have</w:t>
      </w:r>
      <w:r w:rsidRPr="009B3148">
        <w:rPr>
          <w:rFonts w:ascii="Calibri" w:hAnsi="Calibri"/>
        </w:rPr>
        <w:t xml:space="preserve"> to be honest with you. The people I have learned more about my Christian faith from </w:t>
      </w:r>
      <w:r w:rsidR="00521D43">
        <w:rPr>
          <w:rFonts w:ascii="Calibri" w:hAnsi="Calibri"/>
        </w:rPr>
        <w:t>are</w:t>
      </w:r>
      <w:r w:rsidRPr="009B3148">
        <w:rPr>
          <w:rFonts w:ascii="Calibri" w:hAnsi="Calibri"/>
        </w:rPr>
        <w:t xml:space="preserve"> the people that I went out to eat with</w:t>
      </w:r>
      <w:r w:rsidR="00521D43">
        <w:rPr>
          <w:rFonts w:ascii="Calibri" w:hAnsi="Calibri"/>
        </w:rPr>
        <w:t xml:space="preserve">. They’re </w:t>
      </w:r>
      <w:r w:rsidRPr="009B3148">
        <w:rPr>
          <w:rFonts w:ascii="Calibri" w:hAnsi="Calibri"/>
        </w:rPr>
        <w:t>the people that I watched how they talk to their wives</w:t>
      </w:r>
      <w:r w:rsidR="00521D43">
        <w:rPr>
          <w:rFonts w:ascii="Calibri" w:hAnsi="Calibri"/>
        </w:rPr>
        <w:t xml:space="preserve">. They’re </w:t>
      </w:r>
      <w:r w:rsidRPr="009B3148">
        <w:rPr>
          <w:rFonts w:ascii="Calibri" w:hAnsi="Calibri"/>
        </w:rPr>
        <w:t>the people that I met their kids. The</w:t>
      </w:r>
      <w:r w:rsidR="00361A3E">
        <w:rPr>
          <w:rFonts w:ascii="Calibri" w:hAnsi="Calibri"/>
        </w:rPr>
        <w:t>y’re the</w:t>
      </w:r>
      <w:r w:rsidRPr="009B3148">
        <w:rPr>
          <w:rFonts w:ascii="Calibri" w:hAnsi="Calibri"/>
        </w:rPr>
        <w:t xml:space="preserve"> people that I sat on their couch in their living room. </w:t>
      </w:r>
      <w:r w:rsidR="00521D43">
        <w:rPr>
          <w:rFonts w:ascii="Calibri" w:hAnsi="Calibri"/>
        </w:rPr>
        <w:t xml:space="preserve">They’re </w:t>
      </w:r>
      <w:r w:rsidRPr="009B3148">
        <w:rPr>
          <w:rFonts w:ascii="Calibri" w:hAnsi="Calibri"/>
        </w:rPr>
        <w:t xml:space="preserve">the people that I got to watch do life and just live out their Christian expression in all that they did. I think this is exactly what Jesus is talking about </w:t>
      </w:r>
      <w:r w:rsidRPr="009B3148">
        <w:rPr>
          <w:rFonts w:ascii="Calibri" w:hAnsi="Calibri"/>
        </w:rPr>
        <w:lastRenderedPageBreak/>
        <w:t>when He says, “Follow me</w:t>
      </w:r>
      <w:r w:rsidR="00521D43">
        <w:rPr>
          <w:rFonts w:ascii="Calibri" w:hAnsi="Calibri"/>
        </w:rPr>
        <w:t>,” and w</w:t>
      </w:r>
      <w:r w:rsidRPr="009B3148">
        <w:rPr>
          <w:rFonts w:ascii="Calibri" w:hAnsi="Calibri"/>
        </w:rPr>
        <w:t xml:space="preserve">hen Paul says, “Follow me as I follow Christ.” There's something about being with people. </w:t>
      </w:r>
    </w:p>
    <w:p w14:paraId="2891F594" w14:textId="77777777" w:rsidR="009B3148" w:rsidRPr="009B3148" w:rsidRDefault="009B3148" w:rsidP="009B3148">
      <w:pPr>
        <w:spacing w:line="276" w:lineRule="auto"/>
        <w:rPr>
          <w:rFonts w:ascii="Calibri" w:hAnsi="Calibri"/>
        </w:rPr>
      </w:pPr>
    </w:p>
    <w:p w14:paraId="0286F594" w14:textId="623335F8" w:rsidR="009B3148" w:rsidRPr="009B3148" w:rsidRDefault="009B3148" w:rsidP="009B3148">
      <w:pPr>
        <w:spacing w:line="276" w:lineRule="auto"/>
        <w:rPr>
          <w:rFonts w:ascii="Calibri" w:hAnsi="Calibri"/>
        </w:rPr>
      </w:pPr>
      <w:r w:rsidRPr="009B3148">
        <w:rPr>
          <w:rFonts w:ascii="Calibri" w:hAnsi="Calibri"/>
        </w:rPr>
        <w:t xml:space="preserve">If you're a mature believer in Christ, then you ought to have a lot of people that are following you. If you're a new believer, this is all kind of new to you, you may not have many folks following you. But if you've been in Christ for a while, you ought to have people that are looking to your example, that you are influencing directly and indirectly to point them to the Savior. “Come follow me as I follow Christ.” </w:t>
      </w:r>
    </w:p>
    <w:p w14:paraId="0E87D4D5" w14:textId="77777777" w:rsidR="009B3148" w:rsidRPr="009B3148" w:rsidRDefault="009B3148" w:rsidP="009B3148">
      <w:pPr>
        <w:spacing w:line="276" w:lineRule="auto"/>
        <w:rPr>
          <w:rFonts w:ascii="Calibri" w:hAnsi="Calibri"/>
        </w:rPr>
      </w:pPr>
    </w:p>
    <w:p w14:paraId="0BFCAD5A" w14:textId="69820A53" w:rsidR="009B3148" w:rsidRPr="009B3148" w:rsidRDefault="009B3148" w:rsidP="009B3148">
      <w:pPr>
        <w:spacing w:line="276" w:lineRule="auto"/>
        <w:rPr>
          <w:rFonts w:ascii="Calibri" w:hAnsi="Calibri"/>
        </w:rPr>
      </w:pPr>
      <w:r w:rsidRPr="009B3148">
        <w:rPr>
          <w:rFonts w:ascii="Calibri" w:hAnsi="Calibri"/>
        </w:rPr>
        <w:t xml:space="preserve">Sometimes people think, “Following Christ is so ambiguous. What in the world does that mean?” I got you. Follow me, as I follow Christ. </w:t>
      </w:r>
      <w:r w:rsidR="00521D43">
        <w:rPr>
          <w:rFonts w:ascii="Calibri" w:hAnsi="Calibri"/>
        </w:rPr>
        <w:t>Y</w:t>
      </w:r>
      <w:r w:rsidRPr="009B3148">
        <w:rPr>
          <w:rFonts w:ascii="Calibri" w:hAnsi="Calibri"/>
        </w:rPr>
        <w:t>ou can have a personal conversation</w:t>
      </w:r>
      <w:r w:rsidR="00521D43">
        <w:rPr>
          <w:rFonts w:ascii="Calibri" w:hAnsi="Calibri"/>
        </w:rPr>
        <w:t>. W</w:t>
      </w:r>
      <w:r w:rsidRPr="009B3148">
        <w:rPr>
          <w:rFonts w:ascii="Calibri" w:hAnsi="Calibri"/>
        </w:rPr>
        <w:t xml:space="preserve">e could sit down and look eyeball to eyeball and we could talk about Jesus. </w:t>
      </w:r>
      <w:r w:rsidR="00521D43">
        <w:rPr>
          <w:rFonts w:ascii="Calibri" w:hAnsi="Calibri"/>
        </w:rPr>
        <w:t>“</w:t>
      </w:r>
      <w:r w:rsidRPr="009B3148">
        <w:rPr>
          <w:rFonts w:ascii="Calibri" w:hAnsi="Calibri"/>
        </w:rPr>
        <w:t>Follow me.</w:t>
      </w:r>
      <w:r w:rsidR="00521D43">
        <w:rPr>
          <w:rFonts w:ascii="Calibri" w:hAnsi="Calibri"/>
        </w:rPr>
        <w:t>”</w:t>
      </w:r>
      <w:r w:rsidRPr="009B3148">
        <w:rPr>
          <w:rFonts w:ascii="Calibri" w:hAnsi="Calibri"/>
        </w:rPr>
        <w:t xml:space="preserve"> Maybe people need to follow more of us because they don't really understand all of who Jesus is. That ups the ante on our relationships, our integrity, our character, and our spiritual maturity. Because if people are truly going to follow us, we </w:t>
      </w:r>
      <w:r w:rsidR="00521D43">
        <w:rPr>
          <w:rFonts w:ascii="Calibri" w:hAnsi="Calibri"/>
        </w:rPr>
        <w:t>have</w:t>
      </w:r>
      <w:r w:rsidRPr="009B3148">
        <w:rPr>
          <w:rFonts w:ascii="Calibri" w:hAnsi="Calibri"/>
        </w:rPr>
        <w:t xml:space="preserve"> to make sure that we have our stuff in order. We </w:t>
      </w:r>
      <w:r w:rsidR="00521D43">
        <w:rPr>
          <w:rFonts w:ascii="Calibri" w:hAnsi="Calibri"/>
        </w:rPr>
        <w:t>have</w:t>
      </w:r>
      <w:r w:rsidRPr="009B3148">
        <w:rPr>
          <w:rFonts w:ascii="Calibri" w:hAnsi="Calibri"/>
        </w:rPr>
        <w:t xml:space="preserve"> to make sure that we're living in the purposes</w:t>
      </w:r>
      <w:r w:rsidR="00521D43">
        <w:rPr>
          <w:rFonts w:ascii="Calibri" w:hAnsi="Calibri"/>
        </w:rPr>
        <w:t xml:space="preserve">, </w:t>
      </w:r>
      <w:r w:rsidRPr="009B3148">
        <w:rPr>
          <w:rFonts w:ascii="Calibri" w:hAnsi="Calibri"/>
        </w:rPr>
        <w:t>the callings</w:t>
      </w:r>
      <w:r w:rsidR="00521D43">
        <w:rPr>
          <w:rFonts w:ascii="Calibri" w:hAnsi="Calibri"/>
        </w:rPr>
        <w:t>,</w:t>
      </w:r>
      <w:r w:rsidRPr="009B3148">
        <w:rPr>
          <w:rFonts w:ascii="Calibri" w:hAnsi="Calibri"/>
        </w:rPr>
        <w:t xml:space="preserve"> and the plans of God. </w:t>
      </w:r>
      <w:r w:rsidR="00521D43">
        <w:rPr>
          <w:rFonts w:ascii="Calibri" w:hAnsi="Calibri"/>
        </w:rPr>
        <w:t>It’s s</w:t>
      </w:r>
      <w:r w:rsidRPr="009B3148">
        <w:rPr>
          <w:rFonts w:ascii="Calibri" w:hAnsi="Calibri"/>
        </w:rPr>
        <w:t>o important.</w:t>
      </w:r>
    </w:p>
    <w:p w14:paraId="77930220" w14:textId="77777777" w:rsidR="009B3148" w:rsidRPr="009B3148" w:rsidRDefault="009B3148" w:rsidP="009B3148">
      <w:pPr>
        <w:spacing w:line="276" w:lineRule="auto"/>
        <w:rPr>
          <w:rFonts w:ascii="Calibri" w:hAnsi="Calibri"/>
        </w:rPr>
      </w:pPr>
    </w:p>
    <w:p w14:paraId="5DC57AD0" w14:textId="55846D27" w:rsidR="009B3148" w:rsidRPr="009B3148" w:rsidRDefault="009B3148" w:rsidP="009B3148">
      <w:pPr>
        <w:spacing w:line="276" w:lineRule="auto"/>
        <w:rPr>
          <w:rFonts w:ascii="Calibri" w:hAnsi="Calibri"/>
        </w:rPr>
      </w:pPr>
      <w:r w:rsidRPr="009B3148">
        <w:rPr>
          <w:rFonts w:ascii="Calibri" w:hAnsi="Calibri"/>
        </w:rPr>
        <w:t xml:space="preserve">How are we going to do it? We </w:t>
      </w:r>
      <w:r w:rsidR="00361A3E">
        <w:rPr>
          <w:rFonts w:ascii="Calibri" w:hAnsi="Calibri"/>
        </w:rPr>
        <w:t>have</w:t>
      </w:r>
      <w:r w:rsidRPr="009B3148">
        <w:rPr>
          <w:rFonts w:ascii="Calibri" w:hAnsi="Calibri"/>
        </w:rPr>
        <w:t xml:space="preserve"> to live in that sweet spot of God's calling. We follow. </w:t>
      </w:r>
    </w:p>
    <w:p w14:paraId="7C055AB2" w14:textId="77777777" w:rsidR="009B3148" w:rsidRPr="009B3148" w:rsidRDefault="009B3148" w:rsidP="009B3148">
      <w:pPr>
        <w:spacing w:line="276" w:lineRule="auto"/>
        <w:rPr>
          <w:rFonts w:ascii="Calibri" w:hAnsi="Calibri"/>
        </w:rPr>
      </w:pPr>
    </w:p>
    <w:p w14:paraId="74755666" w14:textId="77777777" w:rsidR="009B3148" w:rsidRPr="009B3148" w:rsidRDefault="009B3148" w:rsidP="009B3148">
      <w:pPr>
        <w:spacing w:line="276" w:lineRule="auto"/>
        <w:rPr>
          <w:rFonts w:ascii="Calibri" w:hAnsi="Calibri"/>
          <w:b/>
          <w:bCs/>
        </w:rPr>
      </w:pPr>
      <w:r w:rsidRPr="009B3148">
        <w:rPr>
          <w:rFonts w:ascii="Calibri" w:hAnsi="Calibri"/>
          <w:b/>
          <w:bCs/>
        </w:rPr>
        <w:t>4. Go</w:t>
      </w:r>
    </w:p>
    <w:p w14:paraId="54806B15" w14:textId="77777777" w:rsidR="009B3148" w:rsidRPr="009B3148" w:rsidRDefault="009B3148" w:rsidP="009B3148">
      <w:pPr>
        <w:spacing w:line="276" w:lineRule="auto"/>
        <w:rPr>
          <w:rFonts w:ascii="Calibri" w:hAnsi="Calibri"/>
        </w:rPr>
      </w:pPr>
    </w:p>
    <w:p w14:paraId="5D98F159" w14:textId="77777777" w:rsidR="009B3148" w:rsidRPr="009B3148" w:rsidRDefault="009B3148" w:rsidP="009B3148">
      <w:pPr>
        <w:spacing w:line="276" w:lineRule="auto"/>
        <w:rPr>
          <w:rFonts w:ascii="Calibri" w:hAnsi="Calibri"/>
        </w:rPr>
      </w:pPr>
      <w:r w:rsidRPr="009B3148">
        <w:rPr>
          <w:rFonts w:ascii="Calibri" w:hAnsi="Calibri"/>
        </w:rPr>
        <w:t xml:space="preserve">The sweet spot of being in the calling of God – repent, believe, follow, go. </w:t>
      </w:r>
    </w:p>
    <w:p w14:paraId="4F6FD2AD" w14:textId="77777777" w:rsidR="009B3148" w:rsidRPr="009B3148" w:rsidRDefault="009B3148" w:rsidP="009B3148">
      <w:pPr>
        <w:spacing w:line="276" w:lineRule="auto"/>
        <w:rPr>
          <w:rFonts w:ascii="Calibri" w:hAnsi="Calibri"/>
        </w:rPr>
      </w:pPr>
    </w:p>
    <w:p w14:paraId="0FF20D8B" w14:textId="6A111C3D" w:rsidR="009B3148" w:rsidRPr="009B3148" w:rsidRDefault="009B3148" w:rsidP="009B3148">
      <w:pPr>
        <w:spacing w:line="276" w:lineRule="auto"/>
        <w:rPr>
          <w:rFonts w:ascii="Calibri" w:hAnsi="Calibri"/>
        </w:rPr>
      </w:pPr>
      <w:r w:rsidRPr="009B3148">
        <w:rPr>
          <w:rFonts w:ascii="Calibri" w:hAnsi="Calibri"/>
        </w:rPr>
        <w:t xml:space="preserve">Jesus didn't call the disciples just to come hang out. </w:t>
      </w:r>
      <w:r w:rsidR="005825A9">
        <w:rPr>
          <w:rFonts w:ascii="Calibri" w:hAnsi="Calibri"/>
        </w:rPr>
        <w:t xml:space="preserve">This wasn’t, </w:t>
      </w:r>
      <w:r w:rsidR="00521D43">
        <w:rPr>
          <w:rFonts w:ascii="Calibri" w:hAnsi="Calibri"/>
        </w:rPr>
        <w:t>“L</w:t>
      </w:r>
      <w:r w:rsidRPr="009B3148">
        <w:rPr>
          <w:rFonts w:ascii="Calibri" w:hAnsi="Calibri"/>
        </w:rPr>
        <w:t xml:space="preserve">et's sit around and talk around the campfire and have a good time.” Jesus is training them. Jesus’ ministry on earth was only three years. After that, Jesus ascends to heaven. He's gone. He's out of here. Now it's on the shoulders of the disciples. </w:t>
      </w:r>
    </w:p>
    <w:p w14:paraId="53FE470A" w14:textId="77777777" w:rsidR="009B3148" w:rsidRPr="009B3148" w:rsidRDefault="009B3148" w:rsidP="009B3148">
      <w:pPr>
        <w:spacing w:line="276" w:lineRule="auto"/>
        <w:rPr>
          <w:rFonts w:ascii="Calibri" w:hAnsi="Calibri"/>
        </w:rPr>
      </w:pPr>
    </w:p>
    <w:p w14:paraId="5CF837A7" w14:textId="77777777" w:rsidR="009B3148" w:rsidRPr="009B3148" w:rsidRDefault="009B3148" w:rsidP="009B3148">
      <w:pPr>
        <w:spacing w:line="276" w:lineRule="auto"/>
        <w:rPr>
          <w:rFonts w:ascii="Calibri" w:hAnsi="Calibri"/>
        </w:rPr>
      </w:pPr>
      <w:r w:rsidRPr="009B3148">
        <w:rPr>
          <w:rFonts w:ascii="Calibri" w:hAnsi="Calibri"/>
        </w:rPr>
        <w:t xml:space="preserve">Something so profound happened. After the ascension, the disciples dispersed. They all went to different regions of the world and they took the message of the resurrection of Christ. Guess what happened? Churches were started all over the known world. In just a few years, the Christian faith moved from a few Jews that lived in Jerusalem to a worldwide faith. Why? It sat on the shoulders of the people who were going. They followed Jesus and then Jesus sent them out. They took the message all over the planet. It was powerful. They got it. They understood it. </w:t>
      </w:r>
    </w:p>
    <w:p w14:paraId="397BE686" w14:textId="77777777" w:rsidR="009B3148" w:rsidRPr="009B3148" w:rsidRDefault="009B3148" w:rsidP="009B3148">
      <w:pPr>
        <w:spacing w:line="276" w:lineRule="auto"/>
        <w:rPr>
          <w:rFonts w:ascii="Calibri" w:hAnsi="Calibri"/>
        </w:rPr>
      </w:pPr>
    </w:p>
    <w:p w14:paraId="614768E3" w14:textId="77777777" w:rsidR="009B3148" w:rsidRPr="009B3148" w:rsidRDefault="009B3148" w:rsidP="009B3148">
      <w:pPr>
        <w:spacing w:line="276" w:lineRule="auto"/>
        <w:rPr>
          <w:rFonts w:ascii="Calibri" w:hAnsi="Calibri"/>
        </w:rPr>
      </w:pPr>
      <w:r w:rsidRPr="009B3148">
        <w:rPr>
          <w:rFonts w:ascii="Calibri" w:hAnsi="Calibri"/>
        </w:rPr>
        <w:t xml:space="preserve">There’s a following and there's a going. God wants you to be a goer. </w:t>
      </w:r>
    </w:p>
    <w:p w14:paraId="0B8FADE0" w14:textId="77777777" w:rsidR="009B3148" w:rsidRPr="009B3148" w:rsidRDefault="009B3148" w:rsidP="009B3148">
      <w:pPr>
        <w:spacing w:line="276" w:lineRule="auto"/>
        <w:rPr>
          <w:rFonts w:ascii="Calibri" w:hAnsi="Calibri"/>
        </w:rPr>
      </w:pPr>
    </w:p>
    <w:p w14:paraId="220E22F3" w14:textId="77777777" w:rsidR="009B3148" w:rsidRPr="009B3148" w:rsidRDefault="009B3148" w:rsidP="009B3148">
      <w:pPr>
        <w:spacing w:line="276" w:lineRule="auto"/>
        <w:rPr>
          <w:rFonts w:ascii="Calibri" w:hAnsi="Calibri"/>
        </w:rPr>
      </w:pPr>
      <w:r w:rsidRPr="009B3148">
        <w:rPr>
          <w:rFonts w:ascii="Calibri" w:hAnsi="Calibri"/>
        </w:rPr>
        <w:t xml:space="preserve">“As he passed alongside the Sea of Galilee, he saw Simon and Andrew, Simon’s brother, casting a net into the sea—for they were fishermen. ‘Follow me,’ Jesus told them, </w:t>
      </w:r>
      <w:proofErr w:type="gramStart"/>
      <w:r w:rsidRPr="009B3148">
        <w:rPr>
          <w:rFonts w:ascii="Calibri" w:hAnsi="Calibri"/>
        </w:rPr>
        <w:t>‘and</w:t>
      </w:r>
      <w:proofErr w:type="gramEnd"/>
      <w:r w:rsidRPr="009B3148">
        <w:rPr>
          <w:rFonts w:ascii="Calibri" w:hAnsi="Calibri"/>
        </w:rPr>
        <w:t xml:space="preserve"> I will make you fish for people.’ Immediately they left their nets and followed him. Going on a little farther, he saw James the son of Zebedee and his brother John in a boat putting their nets in order. Immediately he called them, and they left their father Zebedee in the boat with the hired men and followed him” (Mark 1:16-20).</w:t>
      </w:r>
    </w:p>
    <w:p w14:paraId="135F7D13" w14:textId="77777777" w:rsidR="009B3148" w:rsidRPr="009B3148" w:rsidRDefault="009B3148" w:rsidP="009B3148">
      <w:pPr>
        <w:spacing w:line="276" w:lineRule="auto"/>
        <w:rPr>
          <w:rFonts w:ascii="Calibri" w:hAnsi="Calibri"/>
        </w:rPr>
      </w:pPr>
    </w:p>
    <w:p w14:paraId="514E0F9A" w14:textId="62B846F2" w:rsidR="009B3148" w:rsidRPr="009B3148" w:rsidRDefault="009B3148" w:rsidP="009B3148">
      <w:pPr>
        <w:spacing w:line="276" w:lineRule="auto"/>
        <w:rPr>
          <w:rFonts w:ascii="Calibri" w:hAnsi="Calibri"/>
        </w:rPr>
      </w:pPr>
      <w:r w:rsidRPr="009B3148">
        <w:rPr>
          <w:rFonts w:ascii="Calibri" w:hAnsi="Calibri"/>
        </w:rPr>
        <w:t xml:space="preserve">This phrase “send you out” is found in today's NIV, which I think captures more accurately what Jesus is saying to the disciples. He's saying, “I'm going to send you out into the world to serve people in my name. I'm going to take this life of yours that's pretty good. Maybe you're like, </w:t>
      </w:r>
      <w:r w:rsidR="00521D43">
        <w:rPr>
          <w:rFonts w:ascii="Calibri" w:hAnsi="Calibri"/>
        </w:rPr>
        <w:t>‘</w:t>
      </w:r>
      <w:r w:rsidRPr="009B3148">
        <w:rPr>
          <w:rFonts w:ascii="Calibri" w:hAnsi="Calibri"/>
        </w:rPr>
        <w:t xml:space="preserve">I like being a fisherman. I'm good catching the fish. I'm good living here in Galilee and doing all this.’ But I'm going to take that life and allow you to move in the sweet spot of God's calling for what's before you.” </w:t>
      </w:r>
    </w:p>
    <w:p w14:paraId="3AB96EA6" w14:textId="77777777" w:rsidR="009B3148" w:rsidRPr="009B3148" w:rsidRDefault="009B3148" w:rsidP="009B3148">
      <w:pPr>
        <w:spacing w:line="276" w:lineRule="auto"/>
        <w:rPr>
          <w:rFonts w:ascii="Calibri" w:hAnsi="Calibri"/>
        </w:rPr>
      </w:pPr>
    </w:p>
    <w:p w14:paraId="76D698C3" w14:textId="0216231B" w:rsidR="009B3148" w:rsidRPr="009B3148" w:rsidRDefault="009B3148" w:rsidP="009B3148">
      <w:pPr>
        <w:spacing w:line="276" w:lineRule="auto"/>
        <w:rPr>
          <w:rFonts w:ascii="Calibri" w:hAnsi="Calibri"/>
        </w:rPr>
      </w:pPr>
      <w:r w:rsidRPr="009B3148">
        <w:rPr>
          <w:rFonts w:ascii="Calibri" w:hAnsi="Calibri"/>
        </w:rPr>
        <w:t>God wants you to be going. Are you going? Are you talking to people about your faith? Are you encouraging people to follow Jesus? Are you speaking a good word for Jesus? What about going in your homes? Are your family members Christ followers? Your brothers, your sisters, your children, your aunts, and your uncles, do they know Christ? As you follow Jesus, Jesus is now sending you into those environments to make a difference. There</w:t>
      </w:r>
      <w:r w:rsidR="00521D43">
        <w:rPr>
          <w:rFonts w:ascii="Calibri" w:hAnsi="Calibri"/>
        </w:rPr>
        <w:t xml:space="preserve"> are</w:t>
      </w:r>
      <w:r w:rsidRPr="009B3148">
        <w:rPr>
          <w:rFonts w:ascii="Calibri" w:hAnsi="Calibri"/>
        </w:rPr>
        <w:t xml:space="preserve"> some people you could influence and talk to about faith that nobody else may be able to have that conversation with, but you can. God wants to use you. That's the sweet spot of your calling. </w:t>
      </w:r>
    </w:p>
    <w:p w14:paraId="21AF7577" w14:textId="77777777" w:rsidR="009B3148" w:rsidRPr="009B3148" w:rsidRDefault="009B3148" w:rsidP="009B3148">
      <w:pPr>
        <w:spacing w:line="276" w:lineRule="auto"/>
        <w:rPr>
          <w:rFonts w:ascii="Calibri" w:hAnsi="Calibri"/>
        </w:rPr>
      </w:pPr>
    </w:p>
    <w:p w14:paraId="633A1D30" w14:textId="1F743C71" w:rsidR="009B3148" w:rsidRPr="009B3148" w:rsidRDefault="009B3148" w:rsidP="009B3148">
      <w:pPr>
        <w:spacing w:line="276" w:lineRule="auto"/>
        <w:rPr>
          <w:rFonts w:ascii="Calibri" w:hAnsi="Calibri"/>
        </w:rPr>
      </w:pPr>
      <w:r w:rsidRPr="009B3148">
        <w:rPr>
          <w:rFonts w:ascii="Calibri" w:hAnsi="Calibri"/>
        </w:rPr>
        <w:t>It doesn't matter what your profession is. It doesn't matter what your livelihood is. God wants you to be about kingdom purpose</w:t>
      </w:r>
      <w:r w:rsidR="00521D43">
        <w:rPr>
          <w:rFonts w:ascii="Calibri" w:hAnsi="Calibri"/>
        </w:rPr>
        <w:t>,</w:t>
      </w:r>
      <w:r w:rsidRPr="009B3148">
        <w:rPr>
          <w:rFonts w:ascii="Calibri" w:hAnsi="Calibri"/>
        </w:rPr>
        <w:t xml:space="preserve"> and that's about fishing for people. Isn’t that beautiful? It's all the same. </w:t>
      </w:r>
    </w:p>
    <w:p w14:paraId="477E94CD" w14:textId="77777777" w:rsidR="009B3148" w:rsidRPr="009B3148" w:rsidRDefault="009B3148" w:rsidP="009B3148">
      <w:pPr>
        <w:spacing w:line="276" w:lineRule="auto"/>
        <w:rPr>
          <w:rFonts w:ascii="Calibri" w:hAnsi="Calibri"/>
        </w:rPr>
      </w:pPr>
    </w:p>
    <w:p w14:paraId="5E1F588F" w14:textId="38AE6D24" w:rsidR="009B3148" w:rsidRPr="009B3148" w:rsidRDefault="00521D43" w:rsidP="009B3148">
      <w:pPr>
        <w:spacing w:line="276" w:lineRule="auto"/>
        <w:rPr>
          <w:rFonts w:ascii="Calibri" w:hAnsi="Calibri"/>
        </w:rPr>
      </w:pPr>
      <w:r>
        <w:rPr>
          <w:rFonts w:ascii="Calibri" w:hAnsi="Calibri"/>
        </w:rPr>
        <w:t>I think t</w:t>
      </w:r>
      <w:r w:rsidR="009B3148" w:rsidRPr="009B3148">
        <w:rPr>
          <w:rFonts w:ascii="Calibri" w:hAnsi="Calibri"/>
        </w:rPr>
        <w:t>he average person</w:t>
      </w:r>
      <w:r>
        <w:rPr>
          <w:rFonts w:ascii="Calibri" w:hAnsi="Calibri"/>
        </w:rPr>
        <w:t xml:space="preserve"> </w:t>
      </w:r>
      <w:r w:rsidR="009B3148" w:rsidRPr="009B3148">
        <w:rPr>
          <w:rFonts w:ascii="Calibri" w:hAnsi="Calibri"/>
        </w:rPr>
        <w:t xml:space="preserve">works about 45 hours a week. Some of you are </w:t>
      </w:r>
      <w:r>
        <w:rPr>
          <w:rFonts w:ascii="Calibri" w:hAnsi="Calibri"/>
        </w:rPr>
        <w:t>thinking</w:t>
      </w:r>
      <w:r w:rsidR="009B3148" w:rsidRPr="009B3148">
        <w:rPr>
          <w:rFonts w:ascii="Calibri" w:hAnsi="Calibri"/>
        </w:rPr>
        <w:t xml:space="preserve">, “I wish that I worked 45 hours a week.” What about the people at the office? What about the people you work with? What about the clients that you have? What about the relationships that you have in and through work? Do you believe that all of those relationships are by accident? Do you believe that God divinely ordered your steps and put you in that place, and put you in that cubicle, and put you in that situation so that you could become a fisher of men? I wonder how it would change our attitude about work if we didn't see work as just work, but we saw work as opportunity to advance the kingdom. That's a kingdom mindset. </w:t>
      </w:r>
    </w:p>
    <w:p w14:paraId="739548DA" w14:textId="77777777" w:rsidR="009B3148" w:rsidRPr="009B3148" w:rsidRDefault="009B3148" w:rsidP="009B3148">
      <w:pPr>
        <w:spacing w:line="276" w:lineRule="auto"/>
        <w:rPr>
          <w:rFonts w:ascii="Calibri" w:hAnsi="Calibri"/>
        </w:rPr>
      </w:pPr>
    </w:p>
    <w:p w14:paraId="4118CA68" w14:textId="221FA58C" w:rsidR="009B3148" w:rsidRPr="009B3148" w:rsidRDefault="009B3148" w:rsidP="009B3148">
      <w:pPr>
        <w:spacing w:line="276" w:lineRule="auto"/>
        <w:rPr>
          <w:rFonts w:ascii="Calibri" w:hAnsi="Calibri"/>
        </w:rPr>
      </w:pPr>
      <w:r w:rsidRPr="009B3148">
        <w:rPr>
          <w:rFonts w:ascii="Calibri" w:hAnsi="Calibri"/>
        </w:rPr>
        <w:lastRenderedPageBreak/>
        <w:t xml:space="preserve">When Jesus announces the kingdom of God, God wants us to have a kingdom mentality. He wants us to think </w:t>
      </w:r>
      <w:r w:rsidR="00521D43">
        <w:rPr>
          <w:rFonts w:ascii="Calibri" w:hAnsi="Calibri"/>
        </w:rPr>
        <w:t>“</w:t>
      </w:r>
      <w:r w:rsidRPr="009B3148">
        <w:rPr>
          <w:rFonts w:ascii="Calibri" w:hAnsi="Calibri"/>
        </w:rPr>
        <w:t>kingdom, kingdom, kingdom.</w:t>
      </w:r>
      <w:r w:rsidR="00521D43">
        <w:rPr>
          <w:rFonts w:ascii="Calibri" w:hAnsi="Calibri"/>
        </w:rPr>
        <w:t>”</w:t>
      </w:r>
      <w:r w:rsidRPr="009B3148">
        <w:rPr>
          <w:rFonts w:ascii="Calibri" w:hAnsi="Calibri"/>
        </w:rPr>
        <w:t xml:space="preserve"> We think “task, task, task,” or “work, work, work,” or “job, job, job.” We should be saying “kingdom” first. “God, give me the opportunity.” </w:t>
      </w:r>
    </w:p>
    <w:p w14:paraId="6F19D151" w14:textId="77777777" w:rsidR="009B3148" w:rsidRPr="009B3148" w:rsidRDefault="009B3148" w:rsidP="009B3148">
      <w:pPr>
        <w:spacing w:line="276" w:lineRule="auto"/>
        <w:rPr>
          <w:rFonts w:ascii="Calibri" w:hAnsi="Calibri"/>
        </w:rPr>
      </w:pPr>
    </w:p>
    <w:p w14:paraId="4C8012F3" w14:textId="157F077E" w:rsidR="009B3148" w:rsidRPr="009B3148" w:rsidRDefault="009B3148" w:rsidP="009B3148">
      <w:pPr>
        <w:spacing w:line="276" w:lineRule="auto"/>
        <w:rPr>
          <w:rFonts w:ascii="Calibri" w:hAnsi="Calibri"/>
        </w:rPr>
      </w:pPr>
      <w:r w:rsidRPr="009B3148">
        <w:rPr>
          <w:rFonts w:ascii="Calibri" w:hAnsi="Calibri"/>
        </w:rPr>
        <w:t>I know what some of you are thinking. “I would love to reach some of my coworkers for Christ because they are driving me crazy. They need Jesus. But I don't know what to say, Pastor.” I get it. I know it's tough. You ought to pray like crazy. “God, would you give me some wisdom? God, would you give me some words? God, would you teach me what to say? God, would you open a door of opportunity? I'm scared out of my mind. I have no idea what to say. Lord, I'm following you and my heart is teachable. I want to do what you called me to do, so would you teach me? Would you show me?”</w:t>
      </w:r>
    </w:p>
    <w:p w14:paraId="6863DE4C" w14:textId="77777777" w:rsidR="009B3148" w:rsidRPr="009B3148" w:rsidRDefault="009B3148" w:rsidP="009B3148">
      <w:pPr>
        <w:spacing w:line="276" w:lineRule="auto"/>
        <w:rPr>
          <w:rFonts w:ascii="Calibri" w:hAnsi="Calibri"/>
        </w:rPr>
      </w:pPr>
    </w:p>
    <w:p w14:paraId="5A540AA2" w14:textId="1BAA5C4F" w:rsidR="009B3148" w:rsidRPr="009B3148" w:rsidRDefault="009B3148" w:rsidP="009B3148">
      <w:pPr>
        <w:spacing w:line="276" w:lineRule="auto"/>
        <w:rPr>
          <w:rFonts w:ascii="Calibri" w:hAnsi="Calibri"/>
        </w:rPr>
      </w:pPr>
      <w:r w:rsidRPr="009B3148">
        <w:rPr>
          <w:rFonts w:ascii="Calibri" w:hAnsi="Calibri"/>
        </w:rPr>
        <w:t>We ought to build as many relationships as we can. Because relationships will open up doors of opportunity. We ought to serve people. We ought to bring salt and light into the workplace. We ought to be a good example. We ought to be loving,</w:t>
      </w:r>
      <w:r w:rsidR="00521D43">
        <w:rPr>
          <w:rFonts w:ascii="Calibri" w:hAnsi="Calibri"/>
        </w:rPr>
        <w:t xml:space="preserve"> </w:t>
      </w:r>
      <w:r w:rsidRPr="009B3148">
        <w:rPr>
          <w:rFonts w:ascii="Calibri" w:hAnsi="Calibri"/>
        </w:rPr>
        <w:t xml:space="preserve">patient, and kind. All of that is true. But as you follow Christ, I'm confident that He's going to show you exactly what to do. </w:t>
      </w:r>
    </w:p>
    <w:p w14:paraId="6528E0CF" w14:textId="77777777" w:rsidR="009B3148" w:rsidRPr="009B3148" w:rsidRDefault="009B3148" w:rsidP="009B3148">
      <w:pPr>
        <w:spacing w:line="276" w:lineRule="auto"/>
        <w:rPr>
          <w:rFonts w:ascii="Calibri" w:hAnsi="Calibri"/>
        </w:rPr>
      </w:pPr>
    </w:p>
    <w:p w14:paraId="6C455DFB" w14:textId="6653D110" w:rsidR="009B3148" w:rsidRPr="009B3148" w:rsidRDefault="009B3148" w:rsidP="009B3148">
      <w:pPr>
        <w:spacing w:line="276" w:lineRule="auto"/>
        <w:rPr>
          <w:rFonts w:ascii="Calibri" w:hAnsi="Calibri"/>
        </w:rPr>
      </w:pPr>
      <w:r w:rsidRPr="009B3148">
        <w:rPr>
          <w:rFonts w:ascii="Calibri" w:hAnsi="Calibri"/>
        </w:rPr>
        <w:t xml:space="preserve">I think bringing friends to church is one of the greatest opportunities that you have. You know they're going to have a great time at Edge Church if they come. </w:t>
      </w:r>
      <w:r w:rsidR="00521D43">
        <w:rPr>
          <w:rFonts w:ascii="Calibri" w:hAnsi="Calibri"/>
        </w:rPr>
        <w:t>W</w:t>
      </w:r>
      <w:r w:rsidRPr="009B3148">
        <w:rPr>
          <w:rFonts w:ascii="Calibri" w:hAnsi="Calibri"/>
        </w:rPr>
        <w:t xml:space="preserve">ho are you bringing? Who </w:t>
      </w:r>
      <w:r w:rsidR="00521D43">
        <w:rPr>
          <w:rFonts w:ascii="Calibri" w:hAnsi="Calibri"/>
        </w:rPr>
        <w:t xml:space="preserve">are </w:t>
      </w:r>
      <w:r w:rsidRPr="009B3148">
        <w:rPr>
          <w:rFonts w:ascii="Calibri" w:hAnsi="Calibri"/>
        </w:rPr>
        <w:t xml:space="preserve">you inviting? Who are you talking to about faith? Let's use the relationships, the doors of opportunity, what God has given to us in a beautiful way to become these fishers of men. </w:t>
      </w:r>
    </w:p>
    <w:p w14:paraId="3C335EE5" w14:textId="77777777" w:rsidR="009B3148" w:rsidRPr="009B3148" w:rsidRDefault="009B3148" w:rsidP="009B3148">
      <w:pPr>
        <w:spacing w:line="276" w:lineRule="auto"/>
        <w:rPr>
          <w:rFonts w:ascii="Calibri" w:hAnsi="Calibri"/>
        </w:rPr>
      </w:pPr>
    </w:p>
    <w:p w14:paraId="19CC42A6" w14:textId="77777777" w:rsidR="009B3148" w:rsidRPr="009B3148" w:rsidRDefault="009B3148" w:rsidP="009B3148">
      <w:pPr>
        <w:spacing w:line="276" w:lineRule="auto"/>
        <w:rPr>
          <w:rFonts w:ascii="Calibri" w:hAnsi="Calibri"/>
        </w:rPr>
      </w:pPr>
      <w:r w:rsidRPr="009B3148">
        <w:rPr>
          <w:rFonts w:ascii="Calibri" w:hAnsi="Calibri"/>
        </w:rPr>
        <w:t>God wants us to move from following to going. When you become a goer with Christ, the message of the good news of the kingdom really starts to resonate in your heart. By the way, if it really is good news, shouldn't we be sharing the good news with others? I think so. The good news is really good. We ought to talk to everybody we can about that. We ought to be going in every environment, every opportunity that God has.</w:t>
      </w:r>
    </w:p>
    <w:p w14:paraId="4C258A69" w14:textId="77777777" w:rsidR="009B3148" w:rsidRPr="009B3148" w:rsidRDefault="009B3148" w:rsidP="009B3148">
      <w:pPr>
        <w:spacing w:line="276" w:lineRule="auto"/>
        <w:rPr>
          <w:rFonts w:ascii="Calibri" w:hAnsi="Calibri"/>
        </w:rPr>
      </w:pPr>
    </w:p>
    <w:p w14:paraId="573BA926" w14:textId="76815590" w:rsidR="009B3148" w:rsidRPr="009B3148" w:rsidRDefault="009B3148" w:rsidP="009B3148">
      <w:pPr>
        <w:spacing w:line="276" w:lineRule="auto"/>
        <w:rPr>
          <w:rFonts w:ascii="Calibri" w:hAnsi="Calibri"/>
        </w:rPr>
      </w:pPr>
      <w:r w:rsidRPr="009B3148">
        <w:rPr>
          <w:rFonts w:ascii="Calibri" w:hAnsi="Calibri"/>
        </w:rPr>
        <w:t xml:space="preserve">I think that going is not so much about going to new places as it is about going to the places you're already headed to with more purpose. It may not be about finding a new job. It just may be about being in the job that you're in, but thinking about it from a kingdom mindset. What about </w:t>
      </w:r>
      <w:r w:rsidR="00521D43">
        <w:rPr>
          <w:rFonts w:ascii="Calibri" w:hAnsi="Calibri"/>
        </w:rPr>
        <w:t xml:space="preserve">people </w:t>
      </w:r>
      <w:r w:rsidRPr="009B3148">
        <w:rPr>
          <w:rFonts w:ascii="Calibri" w:hAnsi="Calibri"/>
        </w:rPr>
        <w:t>in your neighborhood</w:t>
      </w:r>
      <w:r w:rsidR="00521D43">
        <w:rPr>
          <w:rFonts w:ascii="Calibri" w:hAnsi="Calibri"/>
        </w:rPr>
        <w:t>, y</w:t>
      </w:r>
      <w:r w:rsidRPr="009B3148">
        <w:rPr>
          <w:rFonts w:ascii="Calibri" w:hAnsi="Calibri"/>
        </w:rPr>
        <w:t xml:space="preserve">our next-door neighbors? Do you believe that God put some people on your block and street by accident or on purpose? What if you took a few more moments to meet your neighbors, to talk to them, to get to know them a bit? What would God do with that? </w:t>
      </w:r>
    </w:p>
    <w:p w14:paraId="26D4E9D4" w14:textId="77777777" w:rsidR="009B3148" w:rsidRPr="009B3148" w:rsidRDefault="009B3148" w:rsidP="009B3148">
      <w:pPr>
        <w:spacing w:line="276" w:lineRule="auto"/>
        <w:rPr>
          <w:rFonts w:ascii="Calibri" w:hAnsi="Calibri"/>
        </w:rPr>
      </w:pPr>
    </w:p>
    <w:p w14:paraId="511B2762" w14:textId="77777777" w:rsidR="009B3148" w:rsidRPr="009B3148" w:rsidRDefault="009B3148" w:rsidP="009B3148">
      <w:pPr>
        <w:spacing w:line="276" w:lineRule="auto"/>
        <w:rPr>
          <w:rFonts w:ascii="Calibri" w:hAnsi="Calibri"/>
        </w:rPr>
      </w:pPr>
      <w:r w:rsidRPr="009B3148">
        <w:rPr>
          <w:rFonts w:ascii="Calibri" w:hAnsi="Calibri"/>
        </w:rPr>
        <w:lastRenderedPageBreak/>
        <w:t xml:space="preserve">God wants you to become fishers of men. When we do it, we find the sweet spot of God's calling on our life. We find fulfilment. We find joy. We find purpose. We find power. We find so many things as we join in to this kingdom cause that is set forth by Jesus. We bring the good news of the kingdom of God to all those that are around us. </w:t>
      </w:r>
    </w:p>
    <w:p w14:paraId="19C2AB60" w14:textId="77777777" w:rsidR="009B3148" w:rsidRPr="009B3148" w:rsidRDefault="009B3148" w:rsidP="009B3148">
      <w:pPr>
        <w:spacing w:line="276" w:lineRule="auto"/>
        <w:rPr>
          <w:rFonts w:ascii="Calibri" w:hAnsi="Calibri"/>
        </w:rPr>
      </w:pPr>
    </w:p>
    <w:p w14:paraId="04F299D5" w14:textId="7765C662" w:rsidR="009B3148" w:rsidRPr="009B3148" w:rsidRDefault="009B3148" w:rsidP="009B3148">
      <w:pPr>
        <w:spacing w:line="276" w:lineRule="auto"/>
        <w:rPr>
          <w:rFonts w:ascii="Calibri" w:hAnsi="Calibri"/>
          <w:sz w:val="28"/>
          <w:szCs w:val="28"/>
        </w:rPr>
      </w:pPr>
      <w:r w:rsidRPr="009B3148">
        <w:rPr>
          <w:rFonts w:ascii="Calibri" w:hAnsi="Calibri"/>
        </w:rPr>
        <w:br w:type="page"/>
      </w:r>
      <w:r w:rsidRPr="009B3148">
        <w:rPr>
          <w:rFonts w:ascii="Calibri" w:hAnsi="Calibri"/>
          <w:b/>
          <w:bCs/>
          <w:sz w:val="28"/>
          <w:szCs w:val="28"/>
          <w:u w:val="single"/>
        </w:rPr>
        <w:lastRenderedPageBreak/>
        <w:t>OUTLINE</w:t>
      </w:r>
    </w:p>
    <w:p w14:paraId="6A042145" w14:textId="77777777" w:rsidR="009B3148" w:rsidRPr="009B3148" w:rsidRDefault="009B3148" w:rsidP="009B3148">
      <w:pPr>
        <w:spacing w:line="276" w:lineRule="auto"/>
        <w:rPr>
          <w:rFonts w:ascii="Calibri" w:hAnsi="Calibri"/>
        </w:rPr>
      </w:pPr>
    </w:p>
    <w:p w14:paraId="3B7D4A4E" w14:textId="0709537B" w:rsidR="009B3148" w:rsidRPr="009B3148" w:rsidRDefault="009B3148" w:rsidP="009B3148">
      <w:pPr>
        <w:spacing w:line="276" w:lineRule="auto"/>
        <w:rPr>
          <w:rFonts w:ascii="Calibri" w:hAnsi="Calibri"/>
          <w:i/>
          <w:iCs/>
        </w:rPr>
      </w:pPr>
      <w:r w:rsidRPr="009B3148">
        <w:rPr>
          <w:rFonts w:ascii="Calibri" w:hAnsi="Calibri"/>
          <w:i/>
          <w:iCs/>
        </w:rPr>
        <w:t xml:space="preserve">How Do I Find </w:t>
      </w:r>
      <w:proofErr w:type="gramStart"/>
      <w:r w:rsidRPr="009B3148">
        <w:rPr>
          <w:rFonts w:ascii="Calibri" w:hAnsi="Calibri"/>
          <w:i/>
          <w:iCs/>
        </w:rPr>
        <w:t>The</w:t>
      </w:r>
      <w:proofErr w:type="gramEnd"/>
      <w:r w:rsidRPr="009B3148">
        <w:rPr>
          <w:rFonts w:ascii="Calibri" w:hAnsi="Calibri"/>
          <w:i/>
          <w:iCs/>
        </w:rPr>
        <w:t xml:space="preserve"> Sweet Spot</w:t>
      </w:r>
      <w:r w:rsidR="00ED3D30">
        <w:rPr>
          <w:rFonts w:ascii="Calibri" w:hAnsi="Calibri"/>
          <w:i/>
          <w:iCs/>
        </w:rPr>
        <w:t xml:space="preserve"> of my calling</w:t>
      </w:r>
      <w:r w:rsidRPr="009B3148">
        <w:rPr>
          <w:rFonts w:ascii="Calibri" w:hAnsi="Calibri"/>
          <w:i/>
          <w:iCs/>
        </w:rPr>
        <w:t>?</w:t>
      </w:r>
    </w:p>
    <w:p w14:paraId="50985DF0" w14:textId="77777777" w:rsidR="009B3148" w:rsidRPr="009B3148" w:rsidRDefault="009B3148" w:rsidP="009B3148">
      <w:pPr>
        <w:spacing w:line="276" w:lineRule="auto"/>
        <w:rPr>
          <w:rFonts w:ascii="Calibri" w:hAnsi="Calibri"/>
        </w:rPr>
      </w:pPr>
    </w:p>
    <w:p w14:paraId="0058A498" w14:textId="77777777" w:rsidR="009B3148" w:rsidRPr="009B3148" w:rsidRDefault="009B3148" w:rsidP="009B3148">
      <w:pPr>
        <w:spacing w:line="276" w:lineRule="auto"/>
        <w:rPr>
          <w:rFonts w:ascii="Calibri" w:hAnsi="Calibri"/>
          <w:b/>
          <w:bCs/>
        </w:rPr>
      </w:pPr>
      <w:r w:rsidRPr="009B3148">
        <w:rPr>
          <w:rFonts w:ascii="Calibri" w:hAnsi="Calibri"/>
          <w:b/>
          <w:bCs/>
        </w:rPr>
        <w:t>1. Repent</w:t>
      </w:r>
    </w:p>
    <w:p w14:paraId="63AF1DFA" w14:textId="77777777" w:rsidR="009B3148" w:rsidRPr="009B3148" w:rsidRDefault="009B3148" w:rsidP="009B3148">
      <w:pPr>
        <w:spacing w:line="276" w:lineRule="auto"/>
        <w:rPr>
          <w:rFonts w:ascii="Calibri" w:hAnsi="Calibri"/>
        </w:rPr>
      </w:pPr>
    </w:p>
    <w:p w14:paraId="501DF9F4" w14:textId="2AD16149" w:rsidR="009B3148" w:rsidRPr="009B3148" w:rsidRDefault="00BC4DA3" w:rsidP="009B3148">
      <w:pPr>
        <w:spacing w:line="276" w:lineRule="auto"/>
        <w:rPr>
          <w:rFonts w:ascii="Calibri" w:hAnsi="Calibri"/>
        </w:rPr>
      </w:pPr>
      <w:r>
        <w:rPr>
          <w:rFonts w:ascii="Calibri" w:hAnsi="Calibri"/>
        </w:rPr>
        <w:t>“</w:t>
      </w:r>
      <w:r w:rsidR="009B3148" w:rsidRPr="009B3148">
        <w:rPr>
          <w:rFonts w:ascii="Calibri" w:hAnsi="Calibri"/>
        </w:rPr>
        <w:t xml:space="preserve">After John was arrested, Jesus went to Galilee, proclaiming the good news of God: </w:t>
      </w:r>
      <w:r>
        <w:rPr>
          <w:rFonts w:ascii="Calibri" w:hAnsi="Calibri"/>
        </w:rPr>
        <w:t>‘</w:t>
      </w:r>
      <w:r w:rsidR="009B3148" w:rsidRPr="009B3148">
        <w:rPr>
          <w:rFonts w:ascii="Calibri" w:hAnsi="Calibri"/>
        </w:rPr>
        <w:t>The time is fulfilled, and the kingdom of God has come near. Repent and believe the good news!</w:t>
      </w:r>
      <w:r>
        <w:rPr>
          <w:rFonts w:ascii="Calibri" w:hAnsi="Calibri"/>
        </w:rPr>
        <w:t>’”</w:t>
      </w:r>
      <w:r w:rsidR="009B3148" w:rsidRPr="009B3148">
        <w:rPr>
          <w:rFonts w:ascii="Calibri" w:hAnsi="Calibri"/>
        </w:rPr>
        <w:t xml:space="preserve"> Mark 1:14-15 (CSB)</w:t>
      </w:r>
    </w:p>
    <w:p w14:paraId="290AF0B7" w14:textId="77777777" w:rsidR="009B3148" w:rsidRPr="009B3148" w:rsidRDefault="009B3148" w:rsidP="009B3148">
      <w:pPr>
        <w:spacing w:line="276" w:lineRule="auto"/>
        <w:rPr>
          <w:rFonts w:ascii="Calibri" w:hAnsi="Calibri"/>
          <w:b/>
          <w:bCs/>
        </w:rPr>
      </w:pPr>
    </w:p>
    <w:p w14:paraId="23C1659D" w14:textId="77777777" w:rsidR="009B3148" w:rsidRPr="009B3148" w:rsidRDefault="009B3148" w:rsidP="009B3148">
      <w:pPr>
        <w:spacing w:line="276" w:lineRule="auto"/>
        <w:rPr>
          <w:rFonts w:ascii="Calibri" w:hAnsi="Calibri"/>
          <w:b/>
          <w:bCs/>
        </w:rPr>
      </w:pPr>
      <w:r w:rsidRPr="009B3148">
        <w:rPr>
          <w:rFonts w:ascii="Calibri" w:hAnsi="Calibri"/>
          <w:b/>
          <w:bCs/>
        </w:rPr>
        <w:t>2. Believe</w:t>
      </w:r>
    </w:p>
    <w:p w14:paraId="4D63F64D" w14:textId="77777777" w:rsidR="009B3148" w:rsidRPr="009B3148" w:rsidRDefault="009B3148" w:rsidP="009B3148">
      <w:pPr>
        <w:spacing w:line="276" w:lineRule="auto"/>
        <w:rPr>
          <w:rFonts w:ascii="Calibri" w:hAnsi="Calibri"/>
        </w:rPr>
      </w:pPr>
    </w:p>
    <w:p w14:paraId="0EECBFA4" w14:textId="509FDBF9" w:rsidR="009B3148" w:rsidRPr="009B3148" w:rsidRDefault="00BC4DA3" w:rsidP="009B3148">
      <w:pPr>
        <w:spacing w:line="276" w:lineRule="auto"/>
        <w:rPr>
          <w:rFonts w:ascii="Calibri" w:hAnsi="Calibri"/>
        </w:rPr>
      </w:pPr>
      <w:r>
        <w:rPr>
          <w:rFonts w:ascii="Calibri" w:hAnsi="Calibri"/>
        </w:rPr>
        <w:t>“</w:t>
      </w:r>
      <w:r w:rsidR="009B3148" w:rsidRPr="009B3148">
        <w:rPr>
          <w:rFonts w:ascii="Calibri" w:hAnsi="Calibri"/>
        </w:rPr>
        <w:t xml:space="preserve">After John was arrested, Jesus went to Galilee, proclaiming the good news of God: </w:t>
      </w:r>
      <w:r>
        <w:rPr>
          <w:rFonts w:ascii="Calibri" w:hAnsi="Calibri"/>
        </w:rPr>
        <w:t>‘</w:t>
      </w:r>
      <w:r w:rsidR="009B3148" w:rsidRPr="009B3148">
        <w:rPr>
          <w:rFonts w:ascii="Calibri" w:hAnsi="Calibri"/>
        </w:rPr>
        <w:t>The time is fulfilled, and the kingdom of God has come near. Repent and believe the good news!</w:t>
      </w:r>
      <w:r>
        <w:rPr>
          <w:rFonts w:ascii="Calibri" w:hAnsi="Calibri"/>
        </w:rPr>
        <w:t>’”</w:t>
      </w:r>
      <w:r w:rsidR="009B3148" w:rsidRPr="009B3148">
        <w:rPr>
          <w:rFonts w:ascii="Calibri" w:hAnsi="Calibri"/>
        </w:rPr>
        <w:t xml:space="preserve"> Mark 1:14-15 (CSB)</w:t>
      </w:r>
    </w:p>
    <w:p w14:paraId="2B80BDFD" w14:textId="77777777" w:rsidR="009B3148" w:rsidRPr="009B3148" w:rsidRDefault="009B3148" w:rsidP="009B3148">
      <w:pPr>
        <w:spacing w:line="276" w:lineRule="auto"/>
        <w:rPr>
          <w:rFonts w:ascii="Calibri" w:hAnsi="Calibri"/>
        </w:rPr>
      </w:pPr>
    </w:p>
    <w:p w14:paraId="05054A5C" w14:textId="77777777" w:rsidR="009B3148" w:rsidRPr="009B3148" w:rsidRDefault="009B3148" w:rsidP="009B3148">
      <w:pPr>
        <w:spacing w:line="276" w:lineRule="auto"/>
        <w:rPr>
          <w:rFonts w:ascii="Calibri" w:hAnsi="Calibri"/>
          <w:b/>
          <w:bCs/>
        </w:rPr>
      </w:pPr>
      <w:r w:rsidRPr="009B3148">
        <w:rPr>
          <w:rFonts w:ascii="Calibri" w:hAnsi="Calibri"/>
          <w:b/>
          <w:bCs/>
        </w:rPr>
        <w:t>3. Follow</w:t>
      </w:r>
    </w:p>
    <w:p w14:paraId="37026EC9" w14:textId="77777777" w:rsidR="009B3148" w:rsidRPr="009B3148" w:rsidRDefault="009B3148" w:rsidP="009B3148">
      <w:pPr>
        <w:spacing w:line="276" w:lineRule="auto"/>
        <w:rPr>
          <w:rFonts w:ascii="Calibri" w:hAnsi="Calibri"/>
        </w:rPr>
      </w:pPr>
    </w:p>
    <w:p w14:paraId="7360D3CE" w14:textId="1AE55B8B" w:rsidR="009B3148" w:rsidRPr="009B3148" w:rsidRDefault="00BC4DA3" w:rsidP="009B3148">
      <w:pPr>
        <w:spacing w:line="276" w:lineRule="auto"/>
        <w:rPr>
          <w:rFonts w:ascii="Calibri" w:hAnsi="Calibri"/>
        </w:rPr>
      </w:pPr>
      <w:r>
        <w:rPr>
          <w:rFonts w:ascii="Calibri" w:hAnsi="Calibri"/>
        </w:rPr>
        <w:t>“</w:t>
      </w:r>
      <w:r w:rsidR="009B3148" w:rsidRPr="009B3148">
        <w:rPr>
          <w:rFonts w:ascii="Calibri" w:hAnsi="Calibri"/>
        </w:rPr>
        <w:t xml:space="preserve">As he passed alongside the Sea of Galilee, he saw Simon and Andrew, Simon’s brother, casting a net into the sea—for they were fishermen. </w:t>
      </w:r>
      <w:r>
        <w:rPr>
          <w:rFonts w:ascii="Calibri" w:hAnsi="Calibri"/>
        </w:rPr>
        <w:t>‘</w:t>
      </w:r>
      <w:r w:rsidR="009B3148" w:rsidRPr="009B3148">
        <w:rPr>
          <w:rFonts w:ascii="Calibri" w:hAnsi="Calibri"/>
        </w:rPr>
        <w:t>Follow me,</w:t>
      </w:r>
      <w:r>
        <w:rPr>
          <w:rFonts w:ascii="Calibri" w:hAnsi="Calibri"/>
        </w:rPr>
        <w:t>’</w:t>
      </w:r>
      <w:r w:rsidR="009B3148" w:rsidRPr="009B3148">
        <w:rPr>
          <w:rFonts w:ascii="Calibri" w:hAnsi="Calibri"/>
        </w:rPr>
        <w:t xml:space="preserve"> Jesus told them, </w:t>
      </w:r>
      <w:proofErr w:type="gramStart"/>
      <w:r>
        <w:rPr>
          <w:rFonts w:ascii="Calibri" w:hAnsi="Calibri"/>
        </w:rPr>
        <w:t>‘</w:t>
      </w:r>
      <w:r w:rsidR="009B3148" w:rsidRPr="009B3148">
        <w:rPr>
          <w:rFonts w:ascii="Calibri" w:hAnsi="Calibri"/>
        </w:rPr>
        <w:t>and</w:t>
      </w:r>
      <w:proofErr w:type="gramEnd"/>
      <w:r w:rsidR="009B3148" w:rsidRPr="009B3148">
        <w:rPr>
          <w:rFonts w:ascii="Calibri" w:hAnsi="Calibri"/>
        </w:rPr>
        <w:t xml:space="preserve"> I will make you fish for people.</w:t>
      </w:r>
      <w:r>
        <w:rPr>
          <w:rFonts w:ascii="Calibri" w:hAnsi="Calibri"/>
        </w:rPr>
        <w:t>’</w:t>
      </w:r>
      <w:r w:rsidR="009B3148" w:rsidRPr="009B3148">
        <w:rPr>
          <w:rFonts w:ascii="Calibri" w:hAnsi="Calibri"/>
        </w:rPr>
        <w:t xml:space="preserve"> Immediately they left their nets and followed him. Going on a little farther, he saw James the son of Zebedee and his brother John in a boat putting their nets in order. Immediately he called them, and they left their father Zebedee in the boat with the hired men and followed him.</w:t>
      </w:r>
      <w:r>
        <w:rPr>
          <w:rFonts w:ascii="Calibri" w:hAnsi="Calibri"/>
        </w:rPr>
        <w:t>”</w:t>
      </w:r>
      <w:r w:rsidR="009B3148" w:rsidRPr="009B3148">
        <w:rPr>
          <w:rFonts w:ascii="Calibri" w:hAnsi="Calibri"/>
        </w:rPr>
        <w:t xml:space="preserve"> Mark 1:16-20 (CSB)</w:t>
      </w:r>
    </w:p>
    <w:p w14:paraId="64AA8E47" w14:textId="77777777" w:rsidR="009B3148" w:rsidRPr="009B3148" w:rsidRDefault="009B3148" w:rsidP="009B3148">
      <w:pPr>
        <w:spacing w:line="276" w:lineRule="auto"/>
        <w:rPr>
          <w:rFonts w:ascii="Calibri" w:hAnsi="Calibri"/>
        </w:rPr>
      </w:pPr>
    </w:p>
    <w:p w14:paraId="7E213126" w14:textId="0D475544" w:rsidR="009B3148" w:rsidRPr="009B3148" w:rsidRDefault="00BC4DA3" w:rsidP="009B3148">
      <w:pPr>
        <w:spacing w:line="276" w:lineRule="auto"/>
        <w:rPr>
          <w:rFonts w:ascii="Calibri" w:hAnsi="Calibri"/>
        </w:rPr>
      </w:pPr>
      <w:r>
        <w:rPr>
          <w:rFonts w:ascii="Calibri" w:hAnsi="Calibri"/>
        </w:rPr>
        <w:t>“</w:t>
      </w:r>
      <w:r w:rsidR="009B3148" w:rsidRPr="009B3148">
        <w:rPr>
          <w:rFonts w:ascii="Calibri" w:hAnsi="Calibri"/>
        </w:rPr>
        <w:t>Brothers and sisters, consider your calling: Not many were wise from a human perspective, not many powerful, not many of noble birth. Instead, God has chosen what is foolish in the world to shame the wise, and God has chosen what is weak in the world to shame the strong. God has chosen what is insignificant and despised in the world—what is viewed as nothing—to bring to nothing what is viewed as something, so that no one may boast in his presence.</w:t>
      </w:r>
      <w:r>
        <w:rPr>
          <w:rFonts w:ascii="Calibri" w:hAnsi="Calibri"/>
        </w:rPr>
        <w:t>”</w:t>
      </w:r>
      <w:r w:rsidR="009B3148" w:rsidRPr="009B3148">
        <w:rPr>
          <w:rFonts w:ascii="Calibri" w:hAnsi="Calibri"/>
        </w:rPr>
        <w:t xml:space="preserve"> 1 Corinthians 1:26-29 (CSB)</w:t>
      </w:r>
    </w:p>
    <w:p w14:paraId="5A678C91" w14:textId="77777777" w:rsidR="009B3148" w:rsidRPr="009B3148" w:rsidRDefault="009B3148" w:rsidP="009B3148">
      <w:pPr>
        <w:spacing w:line="276" w:lineRule="auto"/>
        <w:rPr>
          <w:rFonts w:ascii="Calibri" w:hAnsi="Calibri"/>
        </w:rPr>
      </w:pPr>
    </w:p>
    <w:p w14:paraId="518889FD" w14:textId="1CDFCBCA" w:rsidR="009B3148" w:rsidRPr="009B3148" w:rsidRDefault="00BC4DA3" w:rsidP="009B3148">
      <w:pPr>
        <w:spacing w:line="276" w:lineRule="auto"/>
        <w:rPr>
          <w:rFonts w:ascii="Calibri" w:hAnsi="Calibri"/>
        </w:rPr>
      </w:pPr>
      <w:r>
        <w:rPr>
          <w:rFonts w:ascii="Calibri" w:hAnsi="Calibri"/>
        </w:rPr>
        <w:t>“</w:t>
      </w:r>
      <w:r w:rsidR="009B3148" w:rsidRPr="009B3148">
        <w:rPr>
          <w:rFonts w:ascii="Calibri" w:hAnsi="Calibri"/>
        </w:rPr>
        <w:t>Follow my example, as I follow the example of Christ.</w:t>
      </w:r>
      <w:r>
        <w:rPr>
          <w:rFonts w:ascii="Calibri" w:hAnsi="Calibri"/>
        </w:rPr>
        <w:t>”</w:t>
      </w:r>
      <w:r w:rsidR="009B3148" w:rsidRPr="009B3148">
        <w:rPr>
          <w:rFonts w:ascii="Calibri" w:hAnsi="Calibri"/>
        </w:rPr>
        <w:t xml:space="preserve"> 1 Corinthians 11:1 (NIV)</w:t>
      </w:r>
    </w:p>
    <w:p w14:paraId="73BC3B4B" w14:textId="77777777" w:rsidR="008C19BD" w:rsidRDefault="008C19BD" w:rsidP="009B3148">
      <w:pPr>
        <w:spacing w:line="276" w:lineRule="auto"/>
        <w:rPr>
          <w:rFonts w:ascii="Calibri" w:hAnsi="Calibri"/>
        </w:rPr>
      </w:pPr>
    </w:p>
    <w:p w14:paraId="1106FB58" w14:textId="45F2192A" w:rsidR="009B3148" w:rsidRPr="009B3148" w:rsidRDefault="009B3148" w:rsidP="009B3148">
      <w:pPr>
        <w:spacing w:line="276" w:lineRule="auto"/>
        <w:rPr>
          <w:rFonts w:ascii="Calibri" w:hAnsi="Calibri"/>
          <w:b/>
          <w:bCs/>
        </w:rPr>
      </w:pPr>
      <w:r w:rsidRPr="009B3148">
        <w:rPr>
          <w:rFonts w:ascii="Calibri" w:hAnsi="Calibri"/>
          <w:b/>
          <w:bCs/>
        </w:rPr>
        <w:t>4. Go</w:t>
      </w:r>
    </w:p>
    <w:p w14:paraId="53E51331" w14:textId="77777777" w:rsidR="009B3148" w:rsidRPr="009B3148" w:rsidRDefault="009B3148" w:rsidP="009B3148">
      <w:pPr>
        <w:spacing w:line="276" w:lineRule="auto"/>
        <w:rPr>
          <w:rFonts w:ascii="Calibri" w:hAnsi="Calibri"/>
        </w:rPr>
      </w:pPr>
    </w:p>
    <w:p w14:paraId="161E2FCC" w14:textId="32F590F2" w:rsidR="009B3148" w:rsidRPr="009B3148" w:rsidRDefault="00BC4DA3" w:rsidP="009B3148">
      <w:pPr>
        <w:spacing w:line="276" w:lineRule="auto"/>
        <w:rPr>
          <w:rFonts w:ascii="Calibri" w:hAnsi="Calibri"/>
        </w:rPr>
      </w:pPr>
      <w:r>
        <w:rPr>
          <w:rFonts w:ascii="Calibri" w:hAnsi="Calibri"/>
        </w:rPr>
        <w:lastRenderedPageBreak/>
        <w:t>“</w:t>
      </w:r>
      <w:r w:rsidR="009B3148" w:rsidRPr="009B3148">
        <w:rPr>
          <w:rFonts w:ascii="Calibri" w:hAnsi="Calibri"/>
        </w:rPr>
        <w:t xml:space="preserve">As he passed alongside the Sea of Galilee, he saw Simon and Andrew, Simon’s brother, casting a net into the sea—for they were fishermen. </w:t>
      </w:r>
      <w:r>
        <w:rPr>
          <w:rFonts w:ascii="Calibri" w:hAnsi="Calibri"/>
        </w:rPr>
        <w:t>‘</w:t>
      </w:r>
      <w:r w:rsidR="009B3148" w:rsidRPr="009B3148">
        <w:rPr>
          <w:rFonts w:ascii="Calibri" w:hAnsi="Calibri"/>
        </w:rPr>
        <w:t>Follow me,</w:t>
      </w:r>
      <w:r>
        <w:rPr>
          <w:rFonts w:ascii="Calibri" w:hAnsi="Calibri"/>
        </w:rPr>
        <w:t>’</w:t>
      </w:r>
      <w:r w:rsidR="009B3148" w:rsidRPr="009B3148">
        <w:rPr>
          <w:rFonts w:ascii="Calibri" w:hAnsi="Calibri"/>
        </w:rPr>
        <w:t xml:space="preserve"> Jesus told them, </w:t>
      </w:r>
      <w:proofErr w:type="gramStart"/>
      <w:r>
        <w:rPr>
          <w:rFonts w:ascii="Calibri" w:hAnsi="Calibri"/>
        </w:rPr>
        <w:t>‘</w:t>
      </w:r>
      <w:r w:rsidR="009B3148" w:rsidRPr="009B3148">
        <w:rPr>
          <w:rFonts w:ascii="Calibri" w:hAnsi="Calibri"/>
        </w:rPr>
        <w:t>and</w:t>
      </w:r>
      <w:proofErr w:type="gramEnd"/>
      <w:r w:rsidR="009B3148" w:rsidRPr="009B3148">
        <w:rPr>
          <w:rFonts w:ascii="Calibri" w:hAnsi="Calibri"/>
        </w:rPr>
        <w:t xml:space="preserve"> I will make you fish for people.</w:t>
      </w:r>
      <w:r>
        <w:rPr>
          <w:rFonts w:ascii="Calibri" w:hAnsi="Calibri"/>
        </w:rPr>
        <w:t>’</w:t>
      </w:r>
      <w:r w:rsidR="009B3148" w:rsidRPr="009B3148">
        <w:rPr>
          <w:rFonts w:ascii="Calibri" w:hAnsi="Calibri"/>
        </w:rPr>
        <w:t xml:space="preserve"> Immediately they left their nets and followed him. Going on a little farther, he saw James the son of Zebedee and his brother John in a boat putting their nets in order. Immediately he called them, and they left their father Zebedee in the boat with the hired men and followed him.</w:t>
      </w:r>
      <w:r>
        <w:rPr>
          <w:rFonts w:ascii="Calibri" w:hAnsi="Calibri"/>
        </w:rPr>
        <w:t>”</w:t>
      </w:r>
      <w:r w:rsidR="009B3148" w:rsidRPr="009B3148">
        <w:rPr>
          <w:rFonts w:ascii="Calibri" w:hAnsi="Calibri"/>
        </w:rPr>
        <w:t xml:space="preserve"> Mark 1:16-20 (CSB)</w:t>
      </w:r>
    </w:p>
    <w:p w14:paraId="1F1C554A" w14:textId="77777777" w:rsidR="009B3148" w:rsidRPr="009B3148" w:rsidRDefault="009B3148" w:rsidP="009B3148">
      <w:pPr>
        <w:spacing w:line="276" w:lineRule="auto"/>
        <w:rPr>
          <w:rFonts w:ascii="Calibri" w:hAnsi="Calibri"/>
        </w:rPr>
      </w:pPr>
    </w:p>
    <w:p w14:paraId="1D00C9DB" w14:textId="00501FE0" w:rsidR="009B3148" w:rsidRPr="009B3148" w:rsidRDefault="00BC4DA3" w:rsidP="009B3148">
      <w:pPr>
        <w:spacing w:line="276" w:lineRule="auto"/>
        <w:rPr>
          <w:rFonts w:ascii="Calibri" w:hAnsi="Calibri"/>
        </w:rPr>
      </w:pPr>
      <w:r>
        <w:rPr>
          <w:rFonts w:ascii="Calibri" w:hAnsi="Calibri"/>
        </w:rPr>
        <w:t>“</w:t>
      </w:r>
      <w:r w:rsidR="009B3148" w:rsidRPr="009B3148">
        <w:rPr>
          <w:rFonts w:ascii="Calibri" w:hAnsi="Calibri"/>
        </w:rPr>
        <w:t xml:space="preserve">The next day, John was standing with two of his disciples. When he saw Jesus passing by, he said, </w:t>
      </w:r>
      <w:r>
        <w:rPr>
          <w:rFonts w:ascii="Calibri" w:hAnsi="Calibri"/>
        </w:rPr>
        <w:t>‘</w:t>
      </w:r>
      <w:r w:rsidR="009B3148" w:rsidRPr="009B3148">
        <w:rPr>
          <w:rFonts w:ascii="Calibri" w:hAnsi="Calibri"/>
        </w:rPr>
        <w:t>Look, the Lamb of God!</w:t>
      </w:r>
      <w:r>
        <w:rPr>
          <w:rFonts w:ascii="Calibri" w:hAnsi="Calibri"/>
        </w:rPr>
        <w:t>’</w:t>
      </w:r>
      <w:r w:rsidR="009B3148" w:rsidRPr="009B3148">
        <w:rPr>
          <w:rFonts w:ascii="Calibri" w:hAnsi="Calibri"/>
        </w:rPr>
        <w:t xml:space="preserve"> The two disciples heard him say this and followed Jesus. When Jesus turned and noticed them following him, he asked them, </w:t>
      </w:r>
      <w:r>
        <w:rPr>
          <w:rFonts w:ascii="Calibri" w:hAnsi="Calibri"/>
        </w:rPr>
        <w:t>‘</w:t>
      </w:r>
      <w:r w:rsidR="009B3148" w:rsidRPr="009B3148">
        <w:rPr>
          <w:rFonts w:ascii="Calibri" w:hAnsi="Calibri"/>
        </w:rPr>
        <w:t>What are you looking for?</w:t>
      </w:r>
      <w:r>
        <w:rPr>
          <w:rFonts w:ascii="Calibri" w:hAnsi="Calibri"/>
        </w:rPr>
        <w:t>’</w:t>
      </w:r>
      <w:r w:rsidR="009B3148" w:rsidRPr="009B3148">
        <w:rPr>
          <w:rFonts w:ascii="Calibri" w:hAnsi="Calibri"/>
        </w:rPr>
        <w:t xml:space="preserve"> They said to him, </w:t>
      </w:r>
      <w:r>
        <w:rPr>
          <w:rFonts w:ascii="Calibri" w:hAnsi="Calibri"/>
        </w:rPr>
        <w:t>‘</w:t>
      </w:r>
      <w:r w:rsidR="009B3148" w:rsidRPr="009B3148">
        <w:rPr>
          <w:rFonts w:ascii="Calibri" w:hAnsi="Calibri"/>
        </w:rPr>
        <w:t>Rabbi</w:t>
      </w:r>
      <w:r>
        <w:rPr>
          <w:rFonts w:ascii="Calibri" w:hAnsi="Calibri"/>
        </w:rPr>
        <w:t>’</w:t>
      </w:r>
      <w:r w:rsidR="009B3148" w:rsidRPr="009B3148">
        <w:rPr>
          <w:rFonts w:ascii="Calibri" w:hAnsi="Calibri"/>
        </w:rPr>
        <w:t xml:space="preserve"> (which means “Teacher”), </w:t>
      </w:r>
      <w:r>
        <w:rPr>
          <w:rFonts w:ascii="Calibri" w:hAnsi="Calibri"/>
        </w:rPr>
        <w:t>‘</w:t>
      </w:r>
      <w:r w:rsidR="009B3148" w:rsidRPr="009B3148">
        <w:rPr>
          <w:rFonts w:ascii="Calibri" w:hAnsi="Calibri"/>
        </w:rPr>
        <w:t>where are you staying?</w:t>
      </w:r>
      <w:r>
        <w:rPr>
          <w:rFonts w:ascii="Calibri" w:hAnsi="Calibri"/>
        </w:rPr>
        <w:t>’</w:t>
      </w:r>
      <w:r w:rsidR="009B3148" w:rsidRPr="009B3148">
        <w:rPr>
          <w:rFonts w:ascii="Calibri" w:hAnsi="Calibri"/>
        </w:rPr>
        <w:t xml:space="preserve"> </w:t>
      </w:r>
      <w:r>
        <w:rPr>
          <w:rFonts w:ascii="Calibri" w:hAnsi="Calibri"/>
        </w:rPr>
        <w:t>‘</w:t>
      </w:r>
      <w:r w:rsidR="009B3148" w:rsidRPr="009B3148">
        <w:rPr>
          <w:rFonts w:ascii="Calibri" w:hAnsi="Calibri"/>
        </w:rPr>
        <w:t>Come and you’ll see,</w:t>
      </w:r>
      <w:r>
        <w:rPr>
          <w:rFonts w:ascii="Calibri" w:hAnsi="Calibri"/>
        </w:rPr>
        <w:t>’</w:t>
      </w:r>
      <w:r w:rsidR="009B3148" w:rsidRPr="009B3148">
        <w:rPr>
          <w:rFonts w:ascii="Calibri" w:hAnsi="Calibri"/>
        </w:rPr>
        <w:t xml:space="preserve"> he replied. So they went and saw where he was staying, and they stayed with him that day. It was about four in the afternoon. Andrew, Simon Peter’s brother, was one of the two who heard John and followed him. He first found his own brother Simon and told him, </w:t>
      </w:r>
      <w:r>
        <w:rPr>
          <w:rFonts w:ascii="Calibri" w:hAnsi="Calibri"/>
        </w:rPr>
        <w:t>‘</w:t>
      </w:r>
      <w:r w:rsidR="009B3148" w:rsidRPr="009B3148">
        <w:rPr>
          <w:rFonts w:ascii="Calibri" w:hAnsi="Calibri"/>
        </w:rPr>
        <w:t>We have found the Messiah</w:t>
      </w:r>
      <w:r>
        <w:rPr>
          <w:rFonts w:ascii="Calibri" w:hAnsi="Calibri"/>
        </w:rPr>
        <w:t>’</w:t>
      </w:r>
      <w:r w:rsidR="009B3148" w:rsidRPr="009B3148">
        <w:rPr>
          <w:rFonts w:ascii="Calibri" w:hAnsi="Calibri"/>
        </w:rPr>
        <w:t xml:space="preserve"> (which is translated “the Christ”), and he brought Simon to Jesus. When Jesus saw him, he said, </w:t>
      </w:r>
      <w:r>
        <w:rPr>
          <w:rFonts w:ascii="Calibri" w:hAnsi="Calibri"/>
        </w:rPr>
        <w:t>‘</w:t>
      </w:r>
      <w:r w:rsidR="009B3148" w:rsidRPr="009B3148">
        <w:rPr>
          <w:rFonts w:ascii="Calibri" w:hAnsi="Calibri"/>
        </w:rPr>
        <w:t>You are Simon, son of John. You will be called Cephas</w:t>
      </w:r>
      <w:r>
        <w:rPr>
          <w:rFonts w:ascii="Calibri" w:hAnsi="Calibri"/>
        </w:rPr>
        <w:t>’</w:t>
      </w:r>
      <w:r w:rsidR="009B3148" w:rsidRPr="009B3148">
        <w:rPr>
          <w:rFonts w:ascii="Calibri" w:hAnsi="Calibri"/>
        </w:rPr>
        <w:t xml:space="preserve"> (which is translated “Peter”).</w:t>
      </w:r>
      <w:r>
        <w:rPr>
          <w:rFonts w:ascii="Calibri" w:hAnsi="Calibri"/>
        </w:rPr>
        <w:t>”</w:t>
      </w:r>
      <w:r w:rsidR="009B3148" w:rsidRPr="009B3148">
        <w:rPr>
          <w:rFonts w:ascii="Calibri" w:hAnsi="Calibri"/>
        </w:rPr>
        <w:t xml:space="preserve"> John 1:35-42 (CSB)</w:t>
      </w:r>
    </w:p>
    <w:p w14:paraId="12E548F9" w14:textId="63114809"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4E30" w14:textId="77777777" w:rsidR="00F9313C" w:rsidRDefault="00F9313C">
      <w:r>
        <w:separator/>
      </w:r>
    </w:p>
  </w:endnote>
  <w:endnote w:type="continuationSeparator" w:id="0">
    <w:p w14:paraId="016C9986" w14:textId="77777777" w:rsidR="00F9313C" w:rsidRDefault="00F9313C">
      <w:r>
        <w:continuationSeparator/>
      </w:r>
    </w:p>
  </w:endnote>
  <w:endnote w:type="continuationNotice" w:id="1">
    <w:p w14:paraId="485CFCC1" w14:textId="77777777" w:rsidR="00F9313C" w:rsidRDefault="00F931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2B8F" w14:textId="77777777" w:rsidR="0003475A" w:rsidRDefault="000347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4E7BEDB" w:rsidR="000D064C" w:rsidRPr="00E001F4" w:rsidRDefault="005E7A87" w:rsidP="00E001F4">
    <w:pPr>
      <w:pStyle w:val="Footer"/>
      <w:jc w:val="right"/>
      <w:rPr>
        <w:rFonts w:ascii="Calibri" w:hAnsi="Calibri"/>
      </w:rPr>
    </w:pPr>
    <w:r>
      <w:tab/>
    </w:r>
    <w:r w:rsidR="00AA5ED6">
      <w:rPr>
        <w:rFonts w:ascii="Calibri" w:hAnsi="Calibri"/>
        <w:b/>
        <w:bCs/>
      </w:rPr>
      <w:t>Walk This Way</w:t>
    </w:r>
    <w:r w:rsidR="000D064C" w:rsidRPr="00E001F4">
      <w:rPr>
        <w:rFonts w:ascii="Calibri" w:hAnsi="Calibri"/>
        <w:b/>
        <w:bCs/>
      </w:rPr>
      <w:t>—</w:t>
    </w:r>
    <w:r w:rsidR="009B3148">
      <w:rPr>
        <w:rFonts w:ascii="Calibri" w:hAnsi="Calibri"/>
        <w:b/>
        <w:bCs/>
      </w:rPr>
      <w:t xml:space="preserve">The Sweet Spot </w:t>
    </w:r>
    <w:proofErr w:type="gramStart"/>
    <w:r w:rsidR="009B3148">
      <w:rPr>
        <w:rFonts w:ascii="Calibri" w:hAnsi="Calibri"/>
        <w:b/>
        <w:bCs/>
      </w:rPr>
      <w:t>Of</w:t>
    </w:r>
    <w:proofErr w:type="gramEnd"/>
    <w:r w:rsidR="009B3148">
      <w:rPr>
        <w:rFonts w:ascii="Calibri" w:hAnsi="Calibri"/>
        <w:b/>
        <w:bCs/>
      </w:rPr>
      <w:t xml:space="preserve"> Your Calling</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CE15D" w14:textId="77777777" w:rsidR="0003475A" w:rsidRDefault="00034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6225D" w14:textId="77777777" w:rsidR="00F9313C" w:rsidRDefault="00F9313C">
      <w:r>
        <w:separator/>
      </w:r>
    </w:p>
  </w:footnote>
  <w:footnote w:type="continuationSeparator" w:id="0">
    <w:p w14:paraId="4DDA31DF" w14:textId="77777777" w:rsidR="00F9313C" w:rsidRDefault="00F9313C">
      <w:r>
        <w:continuationSeparator/>
      </w:r>
    </w:p>
  </w:footnote>
  <w:footnote w:type="continuationNotice" w:id="1">
    <w:p w14:paraId="1F15E3EC" w14:textId="77777777" w:rsidR="00F9313C" w:rsidRDefault="00F931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278FD"/>
    <w:rsid w:val="0003475A"/>
    <w:rsid w:val="000427BF"/>
    <w:rsid w:val="00045681"/>
    <w:rsid w:val="000529A4"/>
    <w:rsid w:val="00082D3E"/>
    <w:rsid w:val="0008638E"/>
    <w:rsid w:val="00095757"/>
    <w:rsid w:val="000966E0"/>
    <w:rsid w:val="000A14EA"/>
    <w:rsid w:val="000A7F98"/>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19DE"/>
    <w:rsid w:val="002A27F0"/>
    <w:rsid w:val="002B7D3B"/>
    <w:rsid w:val="002B7DA4"/>
    <w:rsid w:val="002D3E02"/>
    <w:rsid w:val="002D6FF3"/>
    <w:rsid w:val="002E1AD4"/>
    <w:rsid w:val="002F3A62"/>
    <w:rsid w:val="002F6231"/>
    <w:rsid w:val="00313F0F"/>
    <w:rsid w:val="00323FB0"/>
    <w:rsid w:val="00327235"/>
    <w:rsid w:val="003351DD"/>
    <w:rsid w:val="003360D2"/>
    <w:rsid w:val="0034188B"/>
    <w:rsid w:val="00346C31"/>
    <w:rsid w:val="00361A3E"/>
    <w:rsid w:val="003749C4"/>
    <w:rsid w:val="00386B5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84F04"/>
    <w:rsid w:val="004A349B"/>
    <w:rsid w:val="004A73C5"/>
    <w:rsid w:val="004B25B5"/>
    <w:rsid w:val="004C3050"/>
    <w:rsid w:val="004C5E5A"/>
    <w:rsid w:val="004D1C32"/>
    <w:rsid w:val="004E7372"/>
    <w:rsid w:val="00504A84"/>
    <w:rsid w:val="005135BB"/>
    <w:rsid w:val="00514E43"/>
    <w:rsid w:val="00521D43"/>
    <w:rsid w:val="005250E7"/>
    <w:rsid w:val="00554E4A"/>
    <w:rsid w:val="0057422B"/>
    <w:rsid w:val="005825A9"/>
    <w:rsid w:val="00582FFE"/>
    <w:rsid w:val="00585F84"/>
    <w:rsid w:val="005922EB"/>
    <w:rsid w:val="005B2103"/>
    <w:rsid w:val="005B43AA"/>
    <w:rsid w:val="005B5A7B"/>
    <w:rsid w:val="005D45B6"/>
    <w:rsid w:val="005E1B8C"/>
    <w:rsid w:val="005E3D64"/>
    <w:rsid w:val="005E7A87"/>
    <w:rsid w:val="005F4791"/>
    <w:rsid w:val="0062720A"/>
    <w:rsid w:val="00631CBE"/>
    <w:rsid w:val="00645ABA"/>
    <w:rsid w:val="006652C7"/>
    <w:rsid w:val="006666D7"/>
    <w:rsid w:val="00676E96"/>
    <w:rsid w:val="006A24A7"/>
    <w:rsid w:val="006A6FCB"/>
    <w:rsid w:val="006B7862"/>
    <w:rsid w:val="006C4559"/>
    <w:rsid w:val="006D24DF"/>
    <w:rsid w:val="006D3136"/>
    <w:rsid w:val="006D3F80"/>
    <w:rsid w:val="006D5364"/>
    <w:rsid w:val="006E4F39"/>
    <w:rsid w:val="006E77E6"/>
    <w:rsid w:val="00702914"/>
    <w:rsid w:val="00716883"/>
    <w:rsid w:val="007630E7"/>
    <w:rsid w:val="00791189"/>
    <w:rsid w:val="007960BA"/>
    <w:rsid w:val="007A6325"/>
    <w:rsid w:val="007C5C95"/>
    <w:rsid w:val="007E1319"/>
    <w:rsid w:val="007F5E3F"/>
    <w:rsid w:val="008073BF"/>
    <w:rsid w:val="008356BD"/>
    <w:rsid w:val="0084063F"/>
    <w:rsid w:val="00866B7A"/>
    <w:rsid w:val="00870C4A"/>
    <w:rsid w:val="00872B1A"/>
    <w:rsid w:val="00890144"/>
    <w:rsid w:val="00894E92"/>
    <w:rsid w:val="00895E2E"/>
    <w:rsid w:val="008B653B"/>
    <w:rsid w:val="008C19BD"/>
    <w:rsid w:val="008C653F"/>
    <w:rsid w:val="009022FE"/>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148"/>
    <w:rsid w:val="009B35B5"/>
    <w:rsid w:val="009B408E"/>
    <w:rsid w:val="009B5711"/>
    <w:rsid w:val="009B579B"/>
    <w:rsid w:val="009B66A5"/>
    <w:rsid w:val="009B6985"/>
    <w:rsid w:val="009C58F9"/>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C4DA3"/>
    <w:rsid w:val="00BD145D"/>
    <w:rsid w:val="00BD21E1"/>
    <w:rsid w:val="00BD63AF"/>
    <w:rsid w:val="00BE35BE"/>
    <w:rsid w:val="00BF7F06"/>
    <w:rsid w:val="00C01D01"/>
    <w:rsid w:val="00C133CA"/>
    <w:rsid w:val="00C21AF8"/>
    <w:rsid w:val="00C251B8"/>
    <w:rsid w:val="00C64E5E"/>
    <w:rsid w:val="00C80B1C"/>
    <w:rsid w:val="00C86674"/>
    <w:rsid w:val="00C923BB"/>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B053C"/>
    <w:rsid w:val="00ED0AA7"/>
    <w:rsid w:val="00ED3D30"/>
    <w:rsid w:val="00EF1491"/>
    <w:rsid w:val="00EF1DC2"/>
    <w:rsid w:val="00F07ABA"/>
    <w:rsid w:val="00F110E3"/>
    <w:rsid w:val="00F152F0"/>
    <w:rsid w:val="00F31FAF"/>
    <w:rsid w:val="00F3234E"/>
    <w:rsid w:val="00F36CB1"/>
    <w:rsid w:val="00F37FD7"/>
    <w:rsid w:val="00F417EF"/>
    <w:rsid w:val="00F47752"/>
    <w:rsid w:val="00F81C0F"/>
    <w:rsid w:val="00F9296D"/>
    <w:rsid w:val="00F9313C"/>
    <w:rsid w:val="00FA4B6D"/>
    <w:rsid w:val="00FB290F"/>
    <w:rsid w:val="00FC473F"/>
    <w:rsid w:val="00FC7A5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25</TotalTime>
  <Pages>13</Pages>
  <Words>4223</Words>
  <Characters>24072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2022-12-10T01:34:00Z</cp:lastPrinted>
  <dcterms:created xsi:type="dcterms:W3CDTF">2023-02-13T19:20:00Z</dcterms:created>
  <dcterms:modified xsi:type="dcterms:W3CDTF">2023-02-13T21:33:00Z</dcterms:modified>
  <cp:category/>
</cp:coreProperties>
</file>